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D0B4A" w14:textId="664CAF9F" w:rsidR="001E6B77" w:rsidRDefault="007A6EC6">
      <w:pPr>
        <w:pStyle w:val="Heading1"/>
        <w:rPr>
          <w:rFonts w:cs="Arial"/>
        </w:rPr>
      </w:pPr>
      <w:r w:rsidRPr="0056650D">
        <w:rPr>
          <w:rFonts w:cs="Arial"/>
        </w:rPr>
        <w:t>ESA BIC Application Form</w:t>
      </w:r>
    </w:p>
    <w:p w14:paraId="38FA6B40" w14:textId="7232A7B8" w:rsidR="00F25A0E" w:rsidRDefault="008C68D5" w:rsidP="00F25A0E">
      <w:r>
        <w:t>Instructions</w:t>
      </w:r>
      <w:r w:rsidR="00126412">
        <w:t xml:space="preserve"> to the applicant</w:t>
      </w:r>
      <w:r>
        <w:t>:</w:t>
      </w:r>
    </w:p>
    <w:p w14:paraId="460BFBED" w14:textId="77777777" w:rsidR="001C4956" w:rsidRDefault="008C68D5" w:rsidP="008C68D5">
      <w:pPr>
        <w:pStyle w:val="ListParagraph"/>
        <w:numPr>
          <w:ilvl w:val="0"/>
          <w:numId w:val="32"/>
        </w:numPr>
      </w:pPr>
      <w:r>
        <w:t xml:space="preserve">Please answer </w:t>
      </w:r>
      <w:r w:rsidR="001C4956">
        <w:t xml:space="preserve">all </w:t>
      </w:r>
      <w:r>
        <w:t>the questions in a clear and concise language</w:t>
      </w:r>
      <w:r w:rsidR="001C4956">
        <w:t>.</w:t>
      </w:r>
    </w:p>
    <w:p w14:paraId="67E9AF1E" w14:textId="3F6FDA36" w:rsidR="008C68D5" w:rsidRDefault="001C4956" w:rsidP="008C68D5">
      <w:pPr>
        <w:pStyle w:val="ListParagraph"/>
        <w:numPr>
          <w:ilvl w:val="0"/>
          <w:numId w:val="32"/>
        </w:numPr>
      </w:pPr>
      <w:r>
        <w:t>Don’t change the font size or font type</w:t>
      </w:r>
      <w:r w:rsidR="009B5BCD">
        <w:t xml:space="preserve"> (</w:t>
      </w:r>
      <w:r w:rsidR="00880CDB">
        <w:t>use</w:t>
      </w:r>
      <w:r w:rsidR="009B5BCD">
        <w:t xml:space="preserve"> Arial</w:t>
      </w:r>
      <w:r w:rsidR="007E29DB">
        <w:t>, 11</w:t>
      </w:r>
      <w:r w:rsidR="00186237">
        <w:t xml:space="preserve"> </w:t>
      </w:r>
      <w:r w:rsidR="007E29DB">
        <w:t>pt</w:t>
      </w:r>
      <w:r w:rsidR="00186237">
        <w:t>, for the body text</w:t>
      </w:r>
      <w:r w:rsidR="007E29DB">
        <w:t>)</w:t>
      </w:r>
      <w:r>
        <w:t>.</w:t>
      </w:r>
    </w:p>
    <w:p w14:paraId="74EB28B5" w14:textId="77777777" w:rsidR="00F73F94" w:rsidRDefault="00F73F94" w:rsidP="00F73F94">
      <w:pPr>
        <w:pStyle w:val="ListParagraph"/>
        <w:numPr>
          <w:ilvl w:val="0"/>
          <w:numId w:val="32"/>
        </w:numPr>
        <w:rPr>
          <w:rFonts w:cs="Arial"/>
        </w:rPr>
      </w:pPr>
      <w:r>
        <w:rPr>
          <w:rFonts w:cs="Arial"/>
        </w:rPr>
        <w:t>In the section Application Questions:</w:t>
      </w:r>
    </w:p>
    <w:p w14:paraId="5EF1597F" w14:textId="77777777" w:rsidR="00A96549" w:rsidRDefault="00F73F94" w:rsidP="00A96549">
      <w:pPr>
        <w:pStyle w:val="ListParagraph"/>
        <w:numPr>
          <w:ilvl w:val="1"/>
          <w:numId w:val="32"/>
        </w:numPr>
        <w:rPr>
          <w:rFonts w:cs="Arial"/>
        </w:rPr>
      </w:pPr>
      <w:r w:rsidRPr="00F73F94">
        <w:rPr>
          <w:rFonts w:cs="Arial"/>
        </w:rPr>
        <w:t>Please provide answers in all sections</w:t>
      </w:r>
      <w:r w:rsidR="00A96549">
        <w:rPr>
          <w:rFonts w:cs="Arial"/>
        </w:rPr>
        <w:t>.</w:t>
      </w:r>
    </w:p>
    <w:p w14:paraId="09796C56" w14:textId="2339877D" w:rsidR="00F73F94" w:rsidRPr="00A96549" w:rsidRDefault="00F73F94" w:rsidP="00F64D81">
      <w:pPr>
        <w:pStyle w:val="ListParagraph"/>
        <w:numPr>
          <w:ilvl w:val="1"/>
          <w:numId w:val="32"/>
        </w:numPr>
        <w:rPr>
          <w:rFonts w:cs="Arial"/>
        </w:rPr>
      </w:pPr>
      <w:r>
        <w:rPr>
          <w:rFonts w:cs="Arial"/>
        </w:rPr>
        <w:t>The text that</w:t>
      </w:r>
      <w:r w:rsidRPr="00F73F94">
        <w:rPr>
          <w:rFonts w:cs="Arial"/>
        </w:rPr>
        <w:t xml:space="preserve"> follows after a section header (1.a, 1.b etc.) is for guidance only and should be replaced with your responses.</w:t>
      </w:r>
    </w:p>
    <w:p w14:paraId="2430D7D3" w14:textId="63D55060" w:rsidR="00F870D9" w:rsidRDefault="0057532C" w:rsidP="00F64D81">
      <w:pPr>
        <w:pStyle w:val="ListParagraph"/>
        <w:numPr>
          <w:ilvl w:val="1"/>
          <w:numId w:val="32"/>
        </w:numPr>
      </w:pPr>
      <w:r>
        <w:t xml:space="preserve">Try to restrict yourself to the maximum number of characters associated </w:t>
      </w:r>
      <w:r w:rsidR="00D153CD">
        <w:t xml:space="preserve">where this is stated. </w:t>
      </w:r>
      <w:r w:rsidR="00F870D9">
        <w:t xml:space="preserve">For the time being, </w:t>
      </w:r>
      <w:r w:rsidR="00D153CD">
        <w:t>applicants will not be disqualified if th</w:t>
      </w:r>
      <w:r w:rsidR="00BB0BAB">
        <w:t>e maximum field length (number of characters)</w:t>
      </w:r>
      <w:r w:rsidR="00D153CD">
        <w:t xml:space="preserve"> is exceeded. However, the strict limit on the total length of the application </w:t>
      </w:r>
      <w:r w:rsidR="007261E6">
        <w:t>ex</w:t>
      </w:r>
      <w:r w:rsidR="00D153CD">
        <w:t xml:space="preserve">cluding </w:t>
      </w:r>
      <w:r w:rsidR="000D5211">
        <w:t xml:space="preserve">the </w:t>
      </w:r>
      <w:r w:rsidR="00D153CD">
        <w:t>annexes</w:t>
      </w:r>
      <w:r w:rsidR="007261E6">
        <w:t xml:space="preserve"> is </w:t>
      </w:r>
      <w:r w:rsidR="007261E6" w:rsidRPr="003244AB">
        <w:t>15</w:t>
      </w:r>
      <w:r w:rsidR="007261E6">
        <w:t xml:space="preserve"> pages.</w:t>
      </w:r>
      <w:r w:rsidR="00F870D9">
        <w:t xml:space="preserve"> </w:t>
      </w:r>
    </w:p>
    <w:p w14:paraId="33F70727" w14:textId="137CD6FD" w:rsidR="00A96549" w:rsidRDefault="00A96549" w:rsidP="00A96549">
      <w:pPr>
        <w:pStyle w:val="ListParagraph"/>
        <w:numPr>
          <w:ilvl w:val="0"/>
          <w:numId w:val="32"/>
        </w:numPr>
      </w:pPr>
      <w:r>
        <w:t>In case you are required to submit this form as a Word file or in pdf format, please include all information in one single file, with a maximum size of 10 MB.</w:t>
      </w:r>
    </w:p>
    <w:p w14:paraId="431536B0" w14:textId="6881C4F0" w:rsidR="000304F9" w:rsidRDefault="000304F9" w:rsidP="000304F9">
      <w:pPr>
        <w:pStyle w:val="ListParagraph"/>
        <w:numPr>
          <w:ilvl w:val="0"/>
          <w:numId w:val="32"/>
        </w:numPr>
      </w:pPr>
      <w:r>
        <w:t>Contact the ESA BIC for any questions</w:t>
      </w:r>
      <w:r w:rsidR="00A96549">
        <w:t xml:space="preserve"> and further guidance</w:t>
      </w:r>
      <w:r>
        <w:t>.</w:t>
      </w:r>
    </w:p>
    <w:p w14:paraId="5B889730" w14:textId="77777777" w:rsidR="00531A80" w:rsidRDefault="003846CB" w:rsidP="00A52BA1">
      <w:pPr>
        <w:pStyle w:val="ListParagraph"/>
        <w:numPr>
          <w:ilvl w:val="0"/>
          <w:numId w:val="32"/>
        </w:numPr>
        <w:spacing w:after="240"/>
        <w:rPr>
          <w:color w:val="212121"/>
          <w:lang w:eastAsia="en-GB"/>
        </w:rPr>
      </w:pPr>
      <w:r w:rsidRPr="003846CB">
        <w:rPr>
          <w:color w:val="212121"/>
          <w:lang w:eastAsia="en-GB"/>
        </w:rPr>
        <w:t>Applicants are requested to inform the ESA BIC about which sections have been generated (partly or fully) by AI tools by providing explanatory notes in the application document.</w:t>
      </w:r>
      <w:r w:rsidR="00FE73B8" w:rsidRPr="00FE73B8">
        <w:rPr>
          <w:color w:val="212121"/>
          <w:lang w:eastAsia="en-GB"/>
        </w:rPr>
        <w:t xml:space="preserve"> </w:t>
      </w:r>
    </w:p>
    <w:p w14:paraId="0C19CFB5" w14:textId="77777777" w:rsidR="00531A80" w:rsidRDefault="00FE73B8" w:rsidP="00531A80">
      <w:pPr>
        <w:pStyle w:val="ListParagraph"/>
        <w:numPr>
          <w:ilvl w:val="1"/>
          <w:numId w:val="32"/>
        </w:numPr>
        <w:spacing w:after="240"/>
        <w:rPr>
          <w:color w:val="212121"/>
          <w:lang w:eastAsia="en-GB"/>
        </w:rPr>
      </w:pPr>
      <w:r>
        <w:rPr>
          <w:color w:val="212121"/>
          <w:lang w:eastAsia="en-GB"/>
        </w:rPr>
        <w:t>Please note that a</w:t>
      </w:r>
      <w:r w:rsidRPr="67E102E6">
        <w:rPr>
          <w:color w:val="212121"/>
          <w:lang w:eastAsia="en-GB"/>
        </w:rPr>
        <w:t>pplicants are fully responsible for the content of the proposal, including any parts produced by a generative AI tool</w:t>
      </w:r>
      <w:r w:rsidR="00990285">
        <w:rPr>
          <w:color w:val="212121"/>
          <w:lang w:eastAsia="en-GB"/>
        </w:rPr>
        <w:t>.</w:t>
      </w:r>
      <w:r w:rsidR="003A2CDE" w:rsidRPr="67E102E6">
        <w:rPr>
          <w:color w:val="212121"/>
          <w:lang w:eastAsia="en-GB"/>
        </w:rPr>
        <w:t xml:space="preserve"> </w:t>
      </w:r>
    </w:p>
    <w:p w14:paraId="060C1502" w14:textId="1324F6B9" w:rsidR="003846CB" w:rsidRDefault="003A2CDE" w:rsidP="00531A80">
      <w:pPr>
        <w:pStyle w:val="ListParagraph"/>
        <w:numPr>
          <w:ilvl w:val="1"/>
          <w:numId w:val="32"/>
        </w:numPr>
        <w:spacing w:after="240"/>
        <w:rPr>
          <w:color w:val="212121"/>
          <w:lang w:eastAsia="en-GB"/>
        </w:rPr>
      </w:pPr>
      <w:r w:rsidRPr="67E102E6">
        <w:rPr>
          <w:color w:val="212121"/>
          <w:lang w:eastAsia="en-GB"/>
        </w:rPr>
        <w:t>AI-generated content must be reviewed and validated by the applicant to ensure that it is appropriate and accurate, as well as compliant with any applicable intellectual property rights.</w:t>
      </w:r>
    </w:p>
    <w:p w14:paraId="1DA5B710" w14:textId="33B4EADB" w:rsidR="000304F9" w:rsidRDefault="00A52BA1" w:rsidP="00C9387A">
      <w:pPr>
        <w:pStyle w:val="ListParagraph"/>
        <w:numPr>
          <w:ilvl w:val="0"/>
          <w:numId w:val="32"/>
        </w:numPr>
      </w:pPr>
      <w:r w:rsidRPr="004D1F97">
        <w:rPr>
          <w:i/>
          <w:iCs/>
        </w:rPr>
        <w:t>Please remove these instructions from the application before submitting the form</w:t>
      </w:r>
      <w:r>
        <w:t>.</w:t>
      </w:r>
    </w:p>
    <w:p w14:paraId="6459DACD" w14:textId="1ABB2A97" w:rsidR="001C4956" w:rsidRPr="00F25A0E" w:rsidRDefault="001C4956" w:rsidP="00F64D81">
      <w:pPr>
        <w:pStyle w:val="ListParagraph"/>
      </w:pPr>
    </w:p>
    <w:p w14:paraId="416F168B" w14:textId="30536453" w:rsidR="002A531D" w:rsidRPr="002A531D" w:rsidRDefault="00C36FA9" w:rsidP="00C36FA9">
      <w:pPr>
        <w:pStyle w:val="Heading2"/>
        <w:numPr>
          <w:ilvl w:val="0"/>
          <w:numId w:val="0"/>
        </w:numPr>
        <w:ind w:left="360" w:hanging="360"/>
      </w:pPr>
      <w:r>
        <w:t>ESA BIC</w:t>
      </w:r>
      <w:r w:rsidR="00786963">
        <w:t xml:space="preserve"> Information</w:t>
      </w:r>
    </w:p>
    <w:tbl>
      <w:tblPr>
        <w:tblStyle w:val="TableGrid"/>
        <w:tblW w:w="0" w:type="auto"/>
        <w:tblLook w:val="04A0" w:firstRow="1" w:lastRow="0" w:firstColumn="1" w:lastColumn="0" w:noHBand="0" w:noVBand="1"/>
      </w:tblPr>
      <w:tblGrid>
        <w:gridCol w:w="8630"/>
      </w:tblGrid>
      <w:tr w:rsidR="002A531D" w:rsidRPr="0056650D" w14:paraId="6900D5FD" w14:textId="77777777">
        <w:tc>
          <w:tcPr>
            <w:tcW w:w="8630" w:type="dxa"/>
          </w:tcPr>
          <w:p w14:paraId="3C497456" w14:textId="7B7FC01F" w:rsidR="002A531D" w:rsidRPr="0056650D" w:rsidRDefault="002A531D">
            <w:pPr>
              <w:rPr>
                <w:rFonts w:cs="Arial"/>
              </w:rPr>
            </w:pPr>
            <w:r w:rsidRPr="0056650D">
              <w:rPr>
                <w:rFonts w:cs="Arial"/>
              </w:rPr>
              <w:t xml:space="preserve">To which ESA BIC </w:t>
            </w:r>
            <w:r w:rsidR="00786ADB">
              <w:rPr>
                <w:rFonts w:cs="Arial"/>
              </w:rPr>
              <w:t xml:space="preserve">are </w:t>
            </w:r>
            <w:r w:rsidRPr="0056650D">
              <w:rPr>
                <w:rFonts w:cs="Arial"/>
              </w:rPr>
              <w:t>you apply</w:t>
            </w:r>
            <w:r w:rsidR="00786ADB">
              <w:rPr>
                <w:rFonts w:cs="Arial"/>
              </w:rPr>
              <w:t>ing</w:t>
            </w:r>
            <w:r w:rsidRPr="0056650D">
              <w:rPr>
                <w:rFonts w:cs="Arial"/>
              </w:rPr>
              <w:t>?</w:t>
            </w:r>
          </w:p>
        </w:tc>
      </w:tr>
      <w:tr w:rsidR="002A531D" w:rsidRPr="0056650D" w14:paraId="2B3AAB01" w14:textId="77777777">
        <w:tc>
          <w:tcPr>
            <w:tcW w:w="8630" w:type="dxa"/>
          </w:tcPr>
          <w:p w14:paraId="601E4770" w14:textId="7D39F56B" w:rsidR="002A531D" w:rsidRDefault="00541750">
            <w:pPr>
              <w:rPr>
                <w:rFonts w:cs="Arial"/>
              </w:rPr>
            </w:pPr>
            <w:r>
              <w:rPr>
                <w:rFonts w:cs="Arial"/>
              </w:rPr>
              <w:t xml:space="preserve">ESA BIC Denmark </w:t>
            </w:r>
          </w:p>
          <w:p w14:paraId="04A78F8C" w14:textId="77777777" w:rsidR="002A531D" w:rsidRPr="0056650D" w:rsidRDefault="002A531D">
            <w:pPr>
              <w:rPr>
                <w:rFonts w:cs="Arial"/>
              </w:rPr>
            </w:pPr>
          </w:p>
        </w:tc>
      </w:tr>
      <w:tr w:rsidR="002A531D" w14:paraId="2E9F134B" w14:textId="77777777">
        <w:tc>
          <w:tcPr>
            <w:tcW w:w="8630" w:type="dxa"/>
          </w:tcPr>
          <w:p w14:paraId="04BF013C" w14:textId="404B564A" w:rsidR="002A531D" w:rsidRDefault="007D7B17" w:rsidP="00786963">
            <w:r>
              <w:t xml:space="preserve">Please identify your location of choice </w:t>
            </w:r>
            <w:r w:rsidR="002A531D" w:rsidRPr="0056650D">
              <w:t>(in case</w:t>
            </w:r>
            <w:r>
              <w:t>s where</w:t>
            </w:r>
            <w:r w:rsidR="002A531D" w:rsidRPr="0056650D">
              <w:t xml:space="preserve"> the ESA BIC is represented at multiple locations)?</w:t>
            </w:r>
          </w:p>
        </w:tc>
      </w:tr>
      <w:tr w:rsidR="002A531D" w14:paraId="6B1A308D" w14:textId="77777777">
        <w:tc>
          <w:tcPr>
            <w:tcW w:w="8630" w:type="dxa"/>
          </w:tcPr>
          <w:p w14:paraId="171C4928" w14:textId="1D138F18" w:rsidR="002F1F91" w:rsidRPr="002F1F91" w:rsidRDefault="002F1F91">
            <w:pPr>
              <w:rPr>
                <w:rFonts w:eastAsia="Symbol" w:cs="Arial"/>
              </w:rPr>
            </w:pPr>
            <w:r>
              <w:rPr>
                <w:rFonts w:eastAsia="Symbol" w:cs="Arial"/>
              </w:rPr>
              <w:t>Mark by X</w:t>
            </w:r>
          </w:p>
          <w:p w14:paraId="27B3FC70" w14:textId="4CD20C76" w:rsidR="002A531D" w:rsidRPr="00EE3876" w:rsidRDefault="00FD434C">
            <w:pPr>
              <w:rPr>
                <w:rFonts w:eastAsia="Symbol" w:cs="Arial"/>
              </w:rPr>
            </w:pPr>
            <w:r w:rsidRPr="0056650D">
              <w:rPr>
                <w:rFonts w:ascii="Symbol" w:eastAsia="Symbol" w:hAnsi="Symbol" w:cs="Symbol"/>
              </w:rPr>
              <w:t>□</w:t>
            </w:r>
            <w:r w:rsidR="007B14CA">
              <w:rPr>
                <w:rFonts w:eastAsia="Symbol" w:cs="Arial"/>
              </w:rPr>
              <w:t xml:space="preserve"> </w:t>
            </w:r>
            <w:r w:rsidR="00FD724F">
              <w:rPr>
                <w:rFonts w:eastAsia="Symbol" w:cs="Arial"/>
              </w:rPr>
              <w:t>Technical University of Denmark, Kgs. Lyngby</w:t>
            </w:r>
          </w:p>
          <w:p w14:paraId="312AEAD8" w14:textId="5A739208" w:rsidR="007B14CA" w:rsidRDefault="007B14CA">
            <w:pPr>
              <w:rPr>
                <w:rFonts w:ascii="Symbol" w:eastAsia="Symbol" w:hAnsi="Symbol" w:cs="Symbol"/>
              </w:rPr>
            </w:pPr>
            <w:r w:rsidRPr="0056650D">
              <w:rPr>
                <w:rFonts w:ascii="Symbol" w:eastAsia="Symbol" w:hAnsi="Symbol" w:cs="Symbol"/>
              </w:rPr>
              <w:t>□</w:t>
            </w:r>
            <w:r>
              <w:rPr>
                <w:rFonts w:ascii="Symbol" w:eastAsia="Symbol" w:hAnsi="Symbol" w:cs="Symbol"/>
              </w:rPr>
              <w:t xml:space="preserve"> </w:t>
            </w:r>
            <w:r w:rsidRPr="00EE3876">
              <w:rPr>
                <w:rFonts w:eastAsia="Symbol" w:cs="Arial"/>
              </w:rPr>
              <w:t>A</w:t>
            </w:r>
            <w:r w:rsidR="00FD724F">
              <w:rPr>
                <w:rFonts w:eastAsia="Symbol" w:cs="Arial"/>
              </w:rPr>
              <w:t>arhus University, Aarhus</w:t>
            </w:r>
          </w:p>
          <w:p w14:paraId="7549007E" w14:textId="1C76CA84" w:rsidR="007B14CA" w:rsidRDefault="007B14CA">
            <w:pPr>
              <w:rPr>
                <w:rFonts w:ascii="Symbol" w:eastAsia="Symbol" w:hAnsi="Symbol" w:cs="Symbol"/>
              </w:rPr>
            </w:pPr>
            <w:r w:rsidRPr="0056650D">
              <w:rPr>
                <w:rFonts w:ascii="Symbol" w:eastAsia="Symbol" w:hAnsi="Symbol" w:cs="Symbol"/>
              </w:rPr>
              <w:t>□</w:t>
            </w:r>
            <w:r>
              <w:rPr>
                <w:rFonts w:ascii="Symbol" w:eastAsia="Symbol" w:hAnsi="Symbol" w:cs="Symbol"/>
              </w:rPr>
              <w:t xml:space="preserve"> </w:t>
            </w:r>
            <w:r w:rsidRPr="00EE3876">
              <w:rPr>
                <w:rFonts w:eastAsia="Symbol" w:cs="Arial"/>
              </w:rPr>
              <w:t>A</w:t>
            </w:r>
            <w:r w:rsidR="00FD724F">
              <w:rPr>
                <w:rFonts w:eastAsia="Symbol" w:cs="Arial"/>
              </w:rPr>
              <w:t>alborg University, Aalborg</w:t>
            </w:r>
          </w:p>
          <w:p w14:paraId="51B08BBF" w14:textId="2DB54008" w:rsidR="007B14CA" w:rsidRDefault="007B14CA">
            <w:pPr>
              <w:rPr>
                <w:rFonts w:cs="Arial"/>
              </w:rPr>
            </w:pPr>
            <w:r w:rsidRPr="0056650D">
              <w:rPr>
                <w:rFonts w:ascii="Symbol" w:eastAsia="Symbol" w:hAnsi="Symbol" w:cs="Symbol"/>
              </w:rPr>
              <w:t>□</w:t>
            </w:r>
            <w:r>
              <w:rPr>
                <w:rFonts w:ascii="Symbol" w:eastAsia="Symbol" w:hAnsi="Symbol" w:cs="Symbol"/>
              </w:rPr>
              <w:t xml:space="preserve"> </w:t>
            </w:r>
            <w:r w:rsidR="00FD724F">
              <w:rPr>
                <w:rFonts w:eastAsia="Symbol" w:cs="Symbol"/>
              </w:rPr>
              <w:t xml:space="preserve">University of Southern Denmark, Odense </w:t>
            </w:r>
          </w:p>
          <w:p w14:paraId="3EE82682" w14:textId="77777777" w:rsidR="002A531D" w:rsidRDefault="002A531D">
            <w:pPr>
              <w:rPr>
                <w:rFonts w:cs="Arial"/>
              </w:rPr>
            </w:pPr>
          </w:p>
        </w:tc>
      </w:tr>
    </w:tbl>
    <w:p w14:paraId="007DAA2B" w14:textId="5DC0976E" w:rsidR="002A531D" w:rsidRPr="002A531D" w:rsidRDefault="00C33231" w:rsidP="002A531D">
      <w:pPr>
        <w:pStyle w:val="Heading2"/>
        <w:numPr>
          <w:ilvl w:val="0"/>
          <w:numId w:val="0"/>
        </w:numPr>
        <w:ind w:left="360" w:hanging="360"/>
      </w:pPr>
      <w:r>
        <w:t>G</w:t>
      </w:r>
      <w:r w:rsidR="001E6B77">
        <w:t xml:space="preserve">eneral </w:t>
      </w:r>
      <w:r>
        <w:t>I</w:t>
      </w:r>
      <w:r w:rsidR="001E6B77">
        <w:t xml:space="preserve">nformation about the </w:t>
      </w:r>
      <w:r w:rsidR="006A5889">
        <w:t>Applicant</w:t>
      </w:r>
    </w:p>
    <w:tbl>
      <w:tblPr>
        <w:tblStyle w:val="TableGrid"/>
        <w:tblW w:w="0" w:type="auto"/>
        <w:tblLook w:val="04A0" w:firstRow="1" w:lastRow="0" w:firstColumn="1" w:lastColumn="0" w:noHBand="0" w:noVBand="1"/>
      </w:tblPr>
      <w:tblGrid>
        <w:gridCol w:w="8630"/>
      </w:tblGrid>
      <w:tr w:rsidR="00A15631" w:rsidRPr="0056650D" w14:paraId="6744BF83" w14:textId="77777777" w:rsidTr="6D64194F">
        <w:tc>
          <w:tcPr>
            <w:tcW w:w="8630" w:type="dxa"/>
          </w:tcPr>
          <w:p w14:paraId="45EB19AC" w14:textId="1945A5E1" w:rsidR="00A15631" w:rsidRPr="00A15631" w:rsidRDefault="00A15631" w:rsidP="001E6B77">
            <w:pPr>
              <w:rPr>
                <w:rFonts w:cs="Arial"/>
                <w:b/>
                <w:bCs/>
              </w:rPr>
            </w:pPr>
            <w:r w:rsidRPr="00A15631">
              <w:rPr>
                <w:rFonts w:cs="Arial"/>
                <w:b/>
                <w:bCs/>
              </w:rPr>
              <w:t>Company information</w:t>
            </w:r>
          </w:p>
        </w:tc>
      </w:tr>
      <w:tr w:rsidR="004D4176" w:rsidRPr="0056650D" w14:paraId="2DF543C1" w14:textId="77777777" w:rsidTr="6D64194F">
        <w:tc>
          <w:tcPr>
            <w:tcW w:w="8630" w:type="dxa"/>
          </w:tcPr>
          <w:p w14:paraId="76D2E52E" w14:textId="4C475F37" w:rsidR="00CB29E5" w:rsidRDefault="00CB29E5" w:rsidP="001E6B77">
            <w:pPr>
              <w:rPr>
                <w:rFonts w:cs="Arial"/>
              </w:rPr>
            </w:pPr>
            <w:r>
              <w:rPr>
                <w:rFonts w:cs="Arial"/>
              </w:rPr>
              <w:lastRenderedPageBreak/>
              <w:t>Mark by X:</w:t>
            </w:r>
          </w:p>
          <w:p w14:paraId="536DB138" w14:textId="2A6FAAF3" w:rsidR="00CB29E5" w:rsidRDefault="00670176" w:rsidP="001E6B77">
            <w:pPr>
              <w:rPr>
                <w:rFonts w:cs="Arial"/>
              </w:rPr>
            </w:pPr>
            <w:r w:rsidRPr="0056650D">
              <w:rPr>
                <w:rFonts w:ascii="Symbol" w:eastAsia="Symbol" w:hAnsi="Symbol" w:cs="Symbol"/>
              </w:rPr>
              <w:t>□</w:t>
            </w:r>
            <w:r>
              <w:rPr>
                <w:rFonts w:ascii="Symbol" w:eastAsia="Symbol" w:hAnsi="Symbol" w:cs="Symbol"/>
              </w:rPr>
              <w:t xml:space="preserve">  </w:t>
            </w:r>
            <w:r w:rsidR="004D4176" w:rsidRPr="004D4176">
              <w:rPr>
                <w:rFonts w:cs="Arial"/>
              </w:rPr>
              <w:t>Company exi</w:t>
            </w:r>
            <w:r w:rsidR="00840223">
              <w:rPr>
                <w:rFonts w:cs="Arial"/>
              </w:rPr>
              <w:t>sts</w:t>
            </w:r>
          </w:p>
          <w:p w14:paraId="1E153093" w14:textId="0A32ED37" w:rsidR="004D4176" w:rsidRPr="00CB29E5" w:rsidRDefault="00670176" w:rsidP="001E6B77">
            <w:pPr>
              <w:rPr>
                <w:rFonts w:cs="Arial"/>
              </w:rPr>
            </w:pPr>
            <w:r w:rsidRPr="0056650D">
              <w:rPr>
                <w:rFonts w:ascii="Symbol" w:eastAsia="Symbol" w:hAnsi="Symbol" w:cs="Symbol"/>
              </w:rPr>
              <w:t>□</w:t>
            </w:r>
            <w:r>
              <w:rPr>
                <w:rFonts w:ascii="Symbol" w:eastAsia="Symbol" w:hAnsi="Symbol" w:cs="Symbol"/>
              </w:rPr>
              <w:t xml:space="preserve">  </w:t>
            </w:r>
            <w:r w:rsidRPr="004D4176">
              <w:rPr>
                <w:rFonts w:cs="Arial"/>
              </w:rPr>
              <w:t>Company still to be founded</w:t>
            </w:r>
          </w:p>
        </w:tc>
      </w:tr>
      <w:tr w:rsidR="00CA25AC" w:rsidRPr="0056650D" w14:paraId="7DDFECC2" w14:textId="77777777" w:rsidTr="6D64194F">
        <w:tc>
          <w:tcPr>
            <w:tcW w:w="8630" w:type="dxa"/>
          </w:tcPr>
          <w:p w14:paraId="794241B6" w14:textId="02D31B24" w:rsidR="00CA25AC" w:rsidRPr="0056650D" w:rsidRDefault="00A15631" w:rsidP="001E6B77">
            <w:pPr>
              <w:rPr>
                <w:rFonts w:cs="Arial"/>
              </w:rPr>
            </w:pPr>
            <w:r>
              <w:rPr>
                <w:rFonts w:cs="Arial"/>
              </w:rPr>
              <w:t>The</w:t>
            </w:r>
            <w:r w:rsidRPr="0056650D">
              <w:rPr>
                <w:rFonts w:cs="Arial"/>
              </w:rPr>
              <w:t xml:space="preserve"> company’s (intended) official name</w:t>
            </w:r>
          </w:p>
        </w:tc>
      </w:tr>
      <w:tr w:rsidR="00A15631" w:rsidRPr="0056650D" w14:paraId="6EF29409" w14:textId="77777777" w:rsidTr="6D64194F">
        <w:tc>
          <w:tcPr>
            <w:tcW w:w="8630" w:type="dxa"/>
          </w:tcPr>
          <w:p w14:paraId="3B22B715" w14:textId="77777777" w:rsidR="00A15631" w:rsidRDefault="00A15631" w:rsidP="001E6B77">
            <w:pPr>
              <w:rPr>
                <w:rFonts w:cs="Arial"/>
              </w:rPr>
            </w:pPr>
          </w:p>
          <w:p w14:paraId="568CB46D" w14:textId="77777777" w:rsidR="00A15631" w:rsidRDefault="00A15631" w:rsidP="001E6B77">
            <w:pPr>
              <w:rPr>
                <w:rFonts w:cs="Arial"/>
              </w:rPr>
            </w:pPr>
          </w:p>
        </w:tc>
      </w:tr>
      <w:tr w:rsidR="00A15631" w:rsidRPr="0056650D" w14:paraId="63CC1E7C" w14:textId="77777777" w:rsidTr="6D64194F">
        <w:tc>
          <w:tcPr>
            <w:tcW w:w="8630" w:type="dxa"/>
          </w:tcPr>
          <w:p w14:paraId="2BE74EF0" w14:textId="115E2E0B" w:rsidR="00A15631" w:rsidRDefault="00A15631" w:rsidP="001E6B77">
            <w:pPr>
              <w:rPr>
                <w:rFonts w:cs="Arial"/>
              </w:rPr>
            </w:pPr>
            <w:r>
              <w:rPr>
                <w:rFonts w:cs="Arial"/>
              </w:rPr>
              <w:t>The company’s</w:t>
            </w:r>
            <w:r w:rsidRPr="0056650D">
              <w:rPr>
                <w:rFonts w:cs="Arial"/>
              </w:rPr>
              <w:t xml:space="preserve"> legal form</w:t>
            </w:r>
            <w:r w:rsidR="00D0301C">
              <w:rPr>
                <w:rFonts w:cs="Arial"/>
              </w:rPr>
              <w:t xml:space="preserve"> </w:t>
            </w:r>
            <w:r w:rsidR="00D0301C" w:rsidRPr="005F5105">
              <w:rPr>
                <w:rFonts w:cs="Arial"/>
              </w:rPr>
              <w:t xml:space="preserve">(e.g. </w:t>
            </w:r>
            <w:proofErr w:type="spellStart"/>
            <w:r w:rsidR="00541750" w:rsidRPr="005F5105">
              <w:rPr>
                <w:rFonts w:cs="Arial"/>
              </w:rPr>
              <w:t>Anpartsselskab</w:t>
            </w:r>
            <w:proofErr w:type="spellEnd"/>
            <w:r w:rsidR="00541750" w:rsidRPr="005F5105">
              <w:rPr>
                <w:rFonts w:cs="Arial"/>
              </w:rPr>
              <w:t xml:space="preserve"> (</w:t>
            </w:r>
            <w:proofErr w:type="spellStart"/>
            <w:r w:rsidR="00541750" w:rsidRPr="005F5105">
              <w:rPr>
                <w:rFonts w:cs="Arial"/>
              </w:rPr>
              <w:t>ApS</w:t>
            </w:r>
            <w:proofErr w:type="spellEnd"/>
            <w:r w:rsidR="00541750" w:rsidRPr="005F5105">
              <w:rPr>
                <w:rFonts w:cs="Arial"/>
              </w:rPr>
              <w:t>)</w:t>
            </w:r>
            <w:r w:rsidR="005F5105" w:rsidRPr="005F5105">
              <w:rPr>
                <w:rFonts w:cs="Arial"/>
              </w:rPr>
              <w:t>)</w:t>
            </w:r>
          </w:p>
        </w:tc>
      </w:tr>
      <w:tr w:rsidR="00A15631" w:rsidRPr="0056650D" w14:paraId="62A4D631" w14:textId="77777777" w:rsidTr="6D64194F">
        <w:tc>
          <w:tcPr>
            <w:tcW w:w="8630" w:type="dxa"/>
          </w:tcPr>
          <w:p w14:paraId="69BD4CE6" w14:textId="77777777" w:rsidR="00A15631" w:rsidRDefault="00A15631" w:rsidP="001E6B77">
            <w:pPr>
              <w:rPr>
                <w:rFonts w:cs="Arial"/>
              </w:rPr>
            </w:pPr>
          </w:p>
          <w:p w14:paraId="4CB54F02" w14:textId="77777777" w:rsidR="00A15631" w:rsidRDefault="00A15631" w:rsidP="001E6B77">
            <w:pPr>
              <w:rPr>
                <w:rFonts w:cs="Arial"/>
              </w:rPr>
            </w:pPr>
          </w:p>
        </w:tc>
      </w:tr>
      <w:tr w:rsidR="00A15631" w:rsidRPr="0056650D" w14:paraId="790F068F" w14:textId="77777777" w:rsidTr="6D64194F">
        <w:tc>
          <w:tcPr>
            <w:tcW w:w="8630" w:type="dxa"/>
          </w:tcPr>
          <w:p w14:paraId="5C245649" w14:textId="7551866D" w:rsidR="00A15631" w:rsidRDefault="00A15631" w:rsidP="001E6B77">
            <w:pPr>
              <w:rPr>
                <w:rFonts w:cs="Arial"/>
              </w:rPr>
            </w:pPr>
            <w:r>
              <w:rPr>
                <w:rFonts w:cs="Arial"/>
              </w:rPr>
              <w:t>Date</w:t>
            </w:r>
            <w:r w:rsidRPr="0056650D">
              <w:rPr>
                <w:rFonts w:cs="Arial"/>
              </w:rPr>
              <w:t xml:space="preserve"> of company registration (or planned date of registration</w:t>
            </w:r>
            <w:r>
              <w:rPr>
                <w:rFonts w:cs="Arial"/>
              </w:rPr>
              <w:t xml:space="preserve"> if in the future</w:t>
            </w:r>
            <w:r w:rsidRPr="0056650D">
              <w:rPr>
                <w:rFonts w:cs="Arial"/>
              </w:rPr>
              <w:t>)</w:t>
            </w:r>
          </w:p>
        </w:tc>
      </w:tr>
      <w:tr w:rsidR="00A15631" w:rsidRPr="0056650D" w14:paraId="1777AA4F" w14:textId="77777777" w:rsidTr="6D64194F">
        <w:tc>
          <w:tcPr>
            <w:tcW w:w="8630" w:type="dxa"/>
          </w:tcPr>
          <w:p w14:paraId="0047DCBE" w14:textId="77777777" w:rsidR="00A15631" w:rsidRDefault="00A15631" w:rsidP="001E6B77">
            <w:pPr>
              <w:rPr>
                <w:rFonts w:cs="Arial"/>
              </w:rPr>
            </w:pPr>
          </w:p>
          <w:p w14:paraId="43B1CFA4" w14:textId="77777777" w:rsidR="00A15631" w:rsidRDefault="00A15631" w:rsidP="001E6B77">
            <w:pPr>
              <w:rPr>
                <w:rFonts w:cs="Arial"/>
              </w:rPr>
            </w:pPr>
          </w:p>
        </w:tc>
      </w:tr>
      <w:tr w:rsidR="00A15631" w:rsidRPr="0056650D" w14:paraId="7F9AD4AB" w14:textId="77777777" w:rsidTr="6D64194F">
        <w:tc>
          <w:tcPr>
            <w:tcW w:w="8630" w:type="dxa"/>
          </w:tcPr>
          <w:p w14:paraId="25105BB4" w14:textId="40E21C89" w:rsidR="00A15631" w:rsidRDefault="00A15631" w:rsidP="001E6B77">
            <w:pPr>
              <w:rPr>
                <w:rFonts w:cs="Arial"/>
              </w:rPr>
            </w:pPr>
            <w:r>
              <w:rPr>
                <w:rFonts w:cs="Arial"/>
              </w:rPr>
              <w:t>N</w:t>
            </w:r>
            <w:r w:rsidRPr="0056650D">
              <w:rPr>
                <w:rFonts w:cs="Arial"/>
              </w:rPr>
              <w:t>ame of the legal representative</w:t>
            </w:r>
            <w:r>
              <w:rPr>
                <w:rFonts w:cs="Arial"/>
              </w:rPr>
              <w:t>(s)</w:t>
            </w:r>
            <w:r w:rsidRPr="0056650D">
              <w:rPr>
                <w:rFonts w:cs="Arial"/>
              </w:rPr>
              <w:t xml:space="preserve"> of the company</w:t>
            </w:r>
          </w:p>
        </w:tc>
      </w:tr>
      <w:tr w:rsidR="00CA25AC" w:rsidRPr="0056650D" w14:paraId="57CA08CB" w14:textId="77777777" w:rsidTr="6D64194F">
        <w:tc>
          <w:tcPr>
            <w:tcW w:w="8630" w:type="dxa"/>
          </w:tcPr>
          <w:p w14:paraId="74125AD7" w14:textId="77777777" w:rsidR="00CA25AC" w:rsidRPr="0056650D" w:rsidRDefault="00CA25AC" w:rsidP="001E6B77">
            <w:pPr>
              <w:rPr>
                <w:rFonts w:cs="Arial"/>
              </w:rPr>
            </w:pPr>
          </w:p>
          <w:p w14:paraId="00F52646" w14:textId="77777777" w:rsidR="00E24433" w:rsidRPr="0056650D" w:rsidRDefault="00E24433" w:rsidP="001E6B77">
            <w:pPr>
              <w:rPr>
                <w:rFonts w:cs="Arial"/>
              </w:rPr>
            </w:pPr>
          </w:p>
        </w:tc>
      </w:tr>
      <w:tr w:rsidR="00A15631" w:rsidRPr="0056650D" w14:paraId="6960F3A1" w14:textId="77777777" w:rsidTr="6D64194F">
        <w:tc>
          <w:tcPr>
            <w:tcW w:w="8630" w:type="dxa"/>
          </w:tcPr>
          <w:p w14:paraId="50E12BFA" w14:textId="3E9CC079" w:rsidR="00A15631" w:rsidRPr="0056650D" w:rsidRDefault="00A15631" w:rsidP="00A15631">
            <w:pPr>
              <w:rPr>
                <w:rFonts w:cs="Arial"/>
              </w:rPr>
            </w:pPr>
            <w:r>
              <w:rPr>
                <w:rFonts w:cs="Arial"/>
              </w:rPr>
              <w:t>The</w:t>
            </w:r>
            <w:r w:rsidRPr="0056650D">
              <w:rPr>
                <w:rFonts w:cs="Arial"/>
              </w:rPr>
              <w:t xml:space="preserve"> company’s (intended) owners and </w:t>
            </w:r>
            <w:r>
              <w:rPr>
                <w:rFonts w:cs="Arial"/>
              </w:rPr>
              <w:t>their</w:t>
            </w:r>
            <w:r w:rsidRPr="0056650D">
              <w:rPr>
                <w:rFonts w:cs="Arial"/>
              </w:rPr>
              <w:t xml:space="preserve"> shareholding</w:t>
            </w:r>
          </w:p>
        </w:tc>
      </w:tr>
      <w:tr w:rsidR="00A15631" w:rsidRPr="0056650D" w14:paraId="0611E9F7" w14:textId="77777777" w:rsidTr="6D64194F">
        <w:tc>
          <w:tcPr>
            <w:tcW w:w="8630" w:type="dxa"/>
          </w:tcPr>
          <w:p w14:paraId="2FCC6671" w14:textId="77777777" w:rsidR="00A15631" w:rsidRPr="0056650D" w:rsidRDefault="00A15631" w:rsidP="00A15631">
            <w:pPr>
              <w:tabs>
                <w:tab w:val="left" w:pos="886"/>
              </w:tabs>
              <w:ind w:left="35"/>
              <w:rPr>
                <w:rFonts w:cs="Arial"/>
                <w:color w:val="000000" w:themeColor="text1"/>
              </w:rPr>
            </w:pPr>
          </w:p>
          <w:p w14:paraId="4F82BCAA" w14:textId="77777777" w:rsidR="00A15631" w:rsidRPr="0056650D" w:rsidRDefault="00A15631" w:rsidP="00A15631">
            <w:pPr>
              <w:pStyle w:val="ListParagraph"/>
              <w:numPr>
                <w:ilvl w:val="0"/>
                <w:numId w:val="19"/>
              </w:numPr>
              <w:tabs>
                <w:tab w:val="left" w:pos="886"/>
              </w:tabs>
              <w:suppressAutoHyphens/>
              <w:rPr>
                <w:rFonts w:cs="Arial"/>
                <w:color w:val="000000" w:themeColor="text1"/>
              </w:rPr>
            </w:pPr>
            <w:r w:rsidRPr="0056650D">
              <w:rPr>
                <w:rFonts w:cs="Arial"/>
                <w:color w:val="000000" w:themeColor="text1"/>
              </w:rPr>
              <w:t>[Full Name] (__%)</w:t>
            </w:r>
          </w:p>
          <w:p w14:paraId="658CA7C3" w14:textId="77777777" w:rsidR="00A15631" w:rsidRPr="0056650D" w:rsidRDefault="00A15631" w:rsidP="00A15631">
            <w:pPr>
              <w:pStyle w:val="ListParagraph"/>
              <w:numPr>
                <w:ilvl w:val="0"/>
                <w:numId w:val="19"/>
              </w:numPr>
              <w:tabs>
                <w:tab w:val="left" w:pos="886"/>
              </w:tabs>
              <w:suppressAutoHyphens/>
              <w:rPr>
                <w:rFonts w:cs="Arial"/>
                <w:color w:val="000000" w:themeColor="text1"/>
              </w:rPr>
            </w:pPr>
            <w:r w:rsidRPr="0056650D">
              <w:rPr>
                <w:rFonts w:cs="Arial"/>
                <w:color w:val="000000" w:themeColor="text1"/>
              </w:rPr>
              <w:t>[Full Name] (__%)</w:t>
            </w:r>
          </w:p>
          <w:p w14:paraId="600CD428" w14:textId="77777777" w:rsidR="00A15631" w:rsidRPr="0056650D" w:rsidRDefault="00A15631" w:rsidP="00A15631">
            <w:pPr>
              <w:pStyle w:val="ListParagraph"/>
              <w:numPr>
                <w:ilvl w:val="0"/>
                <w:numId w:val="19"/>
              </w:numPr>
              <w:tabs>
                <w:tab w:val="left" w:pos="886"/>
              </w:tabs>
              <w:suppressAutoHyphens/>
              <w:rPr>
                <w:rFonts w:cs="Arial"/>
                <w:color w:val="000000" w:themeColor="text1"/>
              </w:rPr>
            </w:pPr>
            <w:r w:rsidRPr="0056650D">
              <w:rPr>
                <w:rFonts w:cs="Arial"/>
                <w:color w:val="000000" w:themeColor="text1"/>
              </w:rPr>
              <w:t>…</w:t>
            </w:r>
          </w:p>
          <w:p w14:paraId="6DDB0313" w14:textId="1E90B069" w:rsidR="00A15631" w:rsidRPr="00A15631" w:rsidRDefault="00A15631" w:rsidP="00A15631">
            <w:pPr>
              <w:rPr>
                <w:rFonts w:cs="Arial"/>
                <w:b/>
                <w:bCs/>
              </w:rPr>
            </w:pPr>
          </w:p>
        </w:tc>
      </w:tr>
      <w:tr w:rsidR="00231DCB" w:rsidRPr="0056650D" w14:paraId="27CCD255" w14:textId="77777777" w:rsidTr="6D64194F">
        <w:tc>
          <w:tcPr>
            <w:tcW w:w="8630" w:type="dxa"/>
          </w:tcPr>
          <w:p w14:paraId="4B7377EE" w14:textId="33F9A22F" w:rsidR="00231DCB" w:rsidRPr="0056650D" w:rsidRDefault="00231DCB" w:rsidP="00A15631">
            <w:pPr>
              <w:tabs>
                <w:tab w:val="left" w:pos="886"/>
              </w:tabs>
              <w:ind w:left="35"/>
              <w:rPr>
                <w:rFonts w:cs="Arial"/>
                <w:color w:val="000000" w:themeColor="text1"/>
              </w:rPr>
            </w:pPr>
            <w:proofErr w:type="spellStart"/>
            <w:r>
              <w:rPr>
                <w:rFonts w:cs="Arial"/>
                <w:color w:val="000000" w:themeColor="text1"/>
              </w:rPr>
              <w:t>esa</w:t>
            </w:r>
            <w:proofErr w:type="spellEnd"/>
            <w:r>
              <w:rPr>
                <w:rFonts w:cs="Arial"/>
                <w:color w:val="000000" w:themeColor="text1"/>
              </w:rPr>
              <w:t>-star registration</w:t>
            </w:r>
            <w:r w:rsidR="00B3594E">
              <w:rPr>
                <w:rStyle w:val="FootnoteReference"/>
                <w:rFonts w:cs="Arial"/>
                <w:color w:val="000000" w:themeColor="text1"/>
              </w:rPr>
              <w:footnoteReference w:id="1"/>
            </w:r>
          </w:p>
        </w:tc>
      </w:tr>
      <w:tr w:rsidR="00231DCB" w:rsidRPr="0056650D" w14:paraId="0E1485BB" w14:textId="77777777" w:rsidTr="6D64194F">
        <w:tc>
          <w:tcPr>
            <w:tcW w:w="8630" w:type="dxa"/>
          </w:tcPr>
          <w:p w14:paraId="4B2D2EE6" w14:textId="77777777" w:rsidR="00C93510" w:rsidRDefault="00C93510" w:rsidP="00C93510">
            <w:pPr>
              <w:tabs>
                <w:tab w:val="left" w:pos="886"/>
              </w:tabs>
              <w:rPr>
                <w:rFonts w:cs="Arial"/>
              </w:rPr>
            </w:pPr>
            <w:r w:rsidRPr="0056650D">
              <w:rPr>
                <w:rFonts w:ascii="Symbol" w:eastAsia="Symbol" w:hAnsi="Symbol" w:cs="Symbol"/>
              </w:rPr>
              <w:t>□</w:t>
            </w:r>
            <w:r>
              <w:rPr>
                <w:rFonts w:ascii="Symbol" w:eastAsia="Symbol" w:hAnsi="Symbol" w:cs="Symbol"/>
              </w:rPr>
              <w:t xml:space="preserve">  </w:t>
            </w:r>
            <w:r>
              <w:rPr>
                <w:rFonts w:cs="Arial"/>
              </w:rPr>
              <w:t>Pending</w:t>
            </w:r>
          </w:p>
          <w:p w14:paraId="2FA3A9DB" w14:textId="085FB4D0" w:rsidR="008714FA" w:rsidRDefault="00C93510" w:rsidP="008714FA">
            <w:pPr>
              <w:rPr>
                <w:rFonts w:cs="Arial"/>
              </w:rPr>
            </w:pPr>
            <w:r w:rsidRPr="0056650D">
              <w:rPr>
                <w:rFonts w:ascii="Symbol" w:eastAsia="Symbol" w:hAnsi="Symbol" w:cs="Symbol"/>
              </w:rPr>
              <w:t>□</w:t>
            </w:r>
            <w:r>
              <w:rPr>
                <w:rFonts w:ascii="Symbol" w:eastAsia="Symbol" w:hAnsi="Symbol" w:cs="Symbol"/>
              </w:rPr>
              <w:t xml:space="preserve">  </w:t>
            </w:r>
            <w:r w:rsidR="008714FA">
              <w:rPr>
                <w:rFonts w:cs="Arial"/>
              </w:rPr>
              <w:t>Completed</w:t>
            </w:r>
            <w:r>
              <w:rPr>
                <w:rFonts w:cs="Arial"/>
              </w:rPr>
              <w:t xml:space="preserve"> – please provide your</w:t>
            </w:r>
          </w:p>
          <w:p w14:paraId="05764870" w14:textId="63E742F7" w:rsidR="00840F75" w:rsidRDefault="00C93510" w:rsidP="008714FA">
            <w:pPr>
              <w:rPr>
                <w:rFonts w:cs="Arial"/>
              </w:rPr>
            </w:pPr>
            <w:r>
              <w:rPr>
                <w:rFonts w:cs="Arial"/>
              </w:rPr>
              <w:t xml:space="preserve">    </w:t>
            </w:r>
            <w:proofErr w:type="spellStart"/>
            <w:r>
              <w:rPr>
                <w:rFonts w:cs="Arial"/>
              </w:rPr>
              <w:t>esa</w:t>
            </w:r>
            <w:proofErr w:type="spellEnd"/>
            <w:r>
              <w:rPr>
                <w:rFonts w:cs="Arial"/>
              </w:rPr>
              <w:t>-star entity code:</w:t>
            </w:r>
          </w:p>
          <w:p w14:paraId="4C8D6D7C" w14:textId="639F5ED3" w:rsidR="00C93510" w:rsidRDefault="00C93510" w:rsidP="008714FA">
            <w:pPr>
              <w:rPr>
                <w:rFonts w:cs="Arial"/>
              </w:rPr>
            </w:pPr>
            <w:r>
              <w:rPr>
                <w:rFonts w:cs="Arial"/>
              </w:rPr>
              <w:t xml:space="preserve">    Company nationality according to </w:t>
            </w:r>
            <w:proofErr w:type="spellStart"/>
            <w:r>
              <w:rPr>
                <w:rFonts w:cs="Arial"/>
              </w:rPr>
              <w:t>esa</w:t>
            </w:r>
            <w:proofErr w:type="spellEnd"/>
            <w:r>
              <w:rPr>
                <w:rFonts w:cs="Arial"/>
              </w:rPr>
              <w:t>-star nationality check</w:t>
            </w:r>
            <w:r w:rsidR="007D39B2">
              <w:rPr>
                <w:rFonts w:cs="Arial"/>
              </w:rPr>
              <w:t xml:space="preserve">: </w:t>
            </w:r>
          </w:p>
          <w:p w14:paraId="464CDF04" w14:textId="77777777" w:rsidR="008714FA" w:rsidRDefault="008714FA" w:rsidP="00F64D81">
            <w:pPr>
              <w:tabs>
                <w:tab w:val="left" w:pos="886"/>
              </w:tabs>
              <w:rPr>
                <w:rFonts w:cs="Arial"/>
                <w:color w:val="000000" w:themeColor="text1"/>
              </w:rPr>
            </w:pPr>
          </w:p>
        </w:tc>
      </w:tr>
      <w:tr w:rsidR="002A531D" w:rsidRPr="0056650D" w14:paraId="797D81CA" w14:textId="77777777" w:rsidTr="6D64194F">
        <w:tc>
          <w:tcPr>
            <w:tcW w:w="8630" w:type="dxa"/>
          </w:tcPr>
          <w:p w14:paraId="620BCB27" w14:textId="0539F793" w:rsidR="002A531D" w:rsidRPr="002A531D" w:rsidRDefault="002A531D" w:rsidP="002A531D">
            <w:pPr>
              <w:tabs>
                <w:tab w:val="left" w:pos="886"/>
              </w:tabs>
              <w:rPr>
                <w:rFonts w:cs="Arial"/>
                <w:b/>
                <w:bCs/>
                <w:color w:val="000000" w:themeColor="text1"/>
              </w:rPr>
            </w:pPr>
            <w:r w:rsidRPr="002A531D">
              <w:rPr>
                <w:rFonts w:cs="Arial"/>
                <w:b/>
                <w:bCs/>
                <w:color w:val="000000" w:themeColor="text1"/>
              </w:rPr>
              <w:t>Contact information</w:t>
            </w:r>
          </w:p>
        </w:tc>
      </w:tr>
      <w:tr w:rsidR="00A15631" w:rsidRPr="0056650D" w14:paraId="4A40AA49" w14:textId="77777777" w:rsidTr="6D64194F">
        <w:tc>
          <w:tcPr>
            <w:tcW w:w="8630" w:type="dxa"/>
          </w:tcPr>
          <w:p w14:paraId="4F780410" w14:textId="3C12A235" w:rsidR="00A15631" w:rsidRPr="0056650D" w:rsidRDefault="00A15631" w:rsidP="00A15631">
            <w:pPr>
              <w:rPr>
                <w:rFonts w:cs="Arial"/>
              </w:rPr>
            </w:pPr>
            <w:r>
              <w:rPr>
                <w:rFonts w:cs="Arial"/>
              </w:rPr>
              <w:t>Name of contact person</w:t>
            </w:r>
          </w:p>
        </w:tc>
      </w:tr>
      <w:tr w:rsidR="00A15631" w:rsidRPr="0056650D" w14:paraId="202D0C85" w14:textId="77777777" w:rsidTr="6D64194F">
        <w:tc>
          <w:tcPr>
            <w:tcW w:w="8630" w:type="dxa"/>
          </w:tcPr>
          <w:p w14:paraId="3A73DFAB" w14:textId="77777777" w:rsidR="00A15631" w:rsidRDefault="00A15631" w:rsidP="00A15631">
            <w:pPr>
              <w:rPr>
                <w:rFonts w:cs="Arial"/>
              </w:rPr>
            </w:pPr>
          </w:p>
          <w:p w14:paraId="5B7B31A9" w14:textId="77777777" w:rsidR="00A15631" w:rsidRPr="0056650D" w:rsidRDefault="00A15631" w:rsidP="00A15631">
            <w:pPr>
              <w:rPr>
                <w:rFonts w:cs="Arial"/>
              </w:rPr>
            </w:pPr>
          </w:p>
        </w:tc>
      </w:tr>
      <w:tr w:rsidR="00A15631" w:rsidRPr="0056650D" w14:paraId="3182CCF2" w14:textId="77777777" w:rsidTr="6D64194F">
        <w:tc>
          <w:tcPr>
            <w:tcW w:w="8630" w:type="dxa"/>
          </w:tcPr>
          <w:p w14:paraId="7E62DB44" w14:textId="31E5AB50" w:rsidR="00A15631" w:rsidRPr="0056650D" w:rsidRDefault="00A15631" w:rsidP="00A15631">
            <w:pPr>
              <w:rPr>
                <w:rFonts w:cs="Arial"/>
              </w:rPr>
            </w:pPr>
            <w:r>
              <w:rPr>
                <w:rFonts w:cs="Arial"/>
              </w:rPr>
              <w:t>Postal</w:t>
            </w:r>
            <w:r w:rsidRPr="0056650D">
              <w:rPr>
                <w:rFonts w:cs="Arial"/>
              </w:rPr>
              <w:t xml:space="preserve"> address</w:t>
            </w:r>
          </w:p>
        </w:tc>
      </w:tr>
      <w:tr w:rsidR="00A15631" w:rsidRPr="0056650D" w14:paraId="7A4F047C" w14:textId="77777777" w:rsidTr="6D64194F">
        <w:tc>
          <w:tcPr>
            <w:tcW w:w="8630" w:type="dxa"/>
          </w:tcPr>
          <w:p w14:paraId="1A5232F0" w14:textId="77777777" w:rsidR="00A15631" w:rsidRPr="0056650D" w:rsidRDefault="00A15631" w:rsidP="00A15631">
            <w:pPr>
              <w:rPr>
                <w:rFonts w:cs="Arial"/>
              </w:rPr>
            </w:pPr>
          </w:p>
          <w:p w14:paraId="3A0559B3" w14:textId="77777777" w:rsidR="00A15631" w:rsidRPr="0056650D" w:rsidRDefault="00A15631" w:rsidP="00A15631">
            <w:pPr>
              <w:rPr>
                <w:rFonts w:cs="Arial"/>
              </w:rPr>
            </w:pPr>
          </w:p>
        </w:tc>
      </w:tr>
      <w:tr w:rsidR="00A15631" w:rsidRPr="0056650D" w14:paraId="526B83C1" w14:textId="77777777" w:rsidTr="6D64194F">
        <w:tc>
          <w:tcPr>
            <w:tcW w:w="8630" w:type="dxa"/>
          </w:tcPr>
          <w:p w14:paraId="62723516" w14:textId="7877767B" w:rsidR="00A15631" w:rsidRPr="0056650D" w:rsidRDefault="00A15631" w:rsidP="00A15631">
            <w:pPr>
              <w:rPr>
                <w:rFonts w:cs="Arial"/>
              </w:rPr>
            </w:pPr>
            <w:r>
              <w:rPr>
                <w:rFonts w:cs="Arial"/>
              </w:rPr>
              <w:t>E</w:t>
            </w:r>
            <w:r w:rsidRPr="0056650D">
              <w:rPr>
                <w:rFonts w:cs="Arial"/>
              </w:rPr>
              <w:t>-mail</w:t>
            </w:r>
          </w:p>
        </w:tc>
      </w:tr>
      <w:tr w:rsidR="00A15631" w:rsidRPr="0056650D" w14:paraId="75411513" w14:textId="77777777" w:rsidTr="6D64194F">
        <w:tc>
          <w:tcPr>
            <w:tcW w:w="8630" w:type="dxa"/>
          </w:tcPr>
          <w:p w14:paraId="2A80F177" w14:textId="77777777" w:rsidR="00A15631" w:rsidRDefault="00A15631" w:rsidP="00A15631">
            <w:pPr>
              <w:rPr>
                <w:rFonts w:cs="Arial"/>
              </w:rPr>
            </w:pPr>
          </w:p>
          <w:p w14:paraId="7C521D75" w14:textId="77777777" w:rsidR="00A15631" w:rsidRPr="0056650D" w:rsidRDefault="00A15631" w:rsidP="00A15631">
            <w:pPr>
              <w:rPr>
                <w:rFonts w:cs="Arial"/>
              </w:rPr>
            </w:pPr>
          </w:p>
        </w:tc>
      </w:tr>
      <w:tr w:rsidR="00A15631" w:rsidRPr="0056650D" w14:paraId="60FA92BC" w14:textId="77777777" w:rsidTr="6D64194F">
        <w:tc>
          <w:tcPr>
            <w:tcW w:w="8630" w:type="dxa"/>
          </w:tcPr>
          <w:p w14:paraId="3802DD8F" w14:textId="2345823B" w:rsidR="00A15631" w:rsidRPr="0056650D" w:rsidRDefault="00A15631" w:rsidP="00A15631">
            <w:pPr>
              <w:rPr>
                <w:rFonts w:cs="Arial"/>
              </w:rPr>
            </w:pPr>
            <w:r>
              <w:rPr>
                <w:rFonts w:cs="Arial"/>
              </w:rPr>
              <w:t>T</w:t>
            </w:r>
            <w:r w:rsidRPr="0056650D">
              <w:rPr>
                <w:rFonts w:cs="Arial"/>
              </w:rPr>
              <w:t>elephone numbers</w:t>
            </w:r>
          </w:p>
        </w:tc>
      </w:tr>
      <w:tr w:rsidR="00A15631" w:rsidRPr="0056650D" w14:paraId="23521EA2" w14:textId="77777777" w:rsidTr="6D64194F">
        <w:tc>
          <w:tcPr>
            <w:tcW w:w="8630" w:type="dxa"/>
          </w:tcPr>
          <w:p w14:paraId="62175EB2" w14:textId="77777777" w:rsidR="00A15631" w:rsidRDefault="00A15631" w:rsidP="00A15631">
            <w:pPr>
              <w:rPr>
                <w:rFonts w:cs="Arial"/>
              </w:rPr>
            </w:pPr>
          </w:p>
          <w:p w14:paraId="07DC23B2" w14:textId="77777777" w:rsidR="00A15631" w:rsidRPr="0056650D" w:rsidRDefault="00A15631" w:rsidP="00A15631">
            <w:pPr>
              <w:rPr>
                <w:rFonts w:cs="Arial"/>
              </w:rPr>
            </w:pPr>
          </w:p>
        </w:tc>
      </w:tr>
      <w:tr w:rsidR="002A531D" w:rsidRPr="0056650D" w14:paraId="215AB538" w14:textId="77777777" w:rsidTr="6D64194F">
        <w:tc>
          <w:tcPr>
            <w:tcW w:w="8630" w:type="dxa"/>
          </w:tcPr>
          <w:p w14:paraId="01B4D9FA" w14:textId="77777777" w:rsidR="002A531D" w:rsidRPr="00DE2C97" w:rsidRDefault="002A531D" w:rsidP="002A531D">
            <w:pPr>
              <w:rPr>
                <w:rFonts w:cs="Arial"/>
                <w:b/>
                <w:bCs/>
              </w:rPr>
            </w:pPr>
            <w:r w:rsidRPr="00DE2C97">
              <w:rPr>
                <w:rFonts w:cs="Arial"/>
                <w:b/>
                <w:bCs/>
              </w:rPr>
              <w:t>Have you applied to an ESA BIC before?</w:t>
            </w:r>
          </w:p>
          <w:p w14:paraId="6CC2E2CB" w14:textId="40BFF041" w:rsidR="00921902" w:rsidRDefault="002A531D" w:rsidP="00921902">
            <w:pPr>
              <w:rPr>
                <w:rFonts w:cs="Arial"/>
              </w:rPr>
            </w:pPr>
            <w:r>
              <w:rPr>
                <w:rFonts w:cs="Arial"/>
              </w:rPr>
              <w:t xml:space="preserve">In case you have applied to an ESA BIC before, </w:t>
            </w:r>
            <w:r w:rsidR="000F429C">
              <w:rPr>
                <w:rFonts w:cs="Arial"/>
              </w:rPr>
              <w:t xml:space="preserve">you are </w:t>
            </w:r>
            <w:r w:rsidR="000F429C" w:rsidRPr="000F429C">
              <w:rPr>
                <w:rFonts w:cs="Arial"/>
                <w:i/>
                <w:iCs/>
              </w:rPr>
              <w:t>required</w:t>
            </w:r>
            <w:r w:rsidR="006660A6" w:rsidRPr="000F429C">
              <w:rPr>
                <w:rFonts w:cs="Arial"/>
                <w:i/>
                <w:iCs/>
              </w:rPr>
              <w:t xml:space="preserve"> </w:t>
            </w:r>
            <w:r w:rsidR="000F429C" w:rsidRPr="000F429C">
              <w:rPr>
                <w:rFonts w:cs="Arial"/>
                <w:i/>
                <w:iCs/>
              </w:rPr>
              <w:t xml:space="preserve">to </w:t>
            </w:r>
            <w:r w:rsidRPr="000F429C">
              <w:rPr>
                <w:rFonts w:cs="Arial"/>
                <w:i/>
                <w:iCs/>
              </w:rPr>
              <w:t>provide details</w:t>
            </w:r>
            <w:r>
              <w:rPr>
                <w:rFonts w:cs="Arial"/>
              </w:rPr>
              <w:t xml:space="preserve"> </w:t>
            </w:r>
            <w:r w:rsidR="007A2CAB">
              <w:rPr>
                <w:rFonts w:cs="Arial"/>
              </w:rPr>
              <w:t>of the ESA BIC that you applied to, the date of application</w:t>
            </w:r>
            <w:r>
              <w:rPr>
                <w:rFonts w:cs="Arial"/>
              </w:rPr>
              <w:t xml:space="preserve">, </w:t>
            </w:r>
            <w:r w:rsidR="00B9236E">
              <w:rPr>
                <w:rFonts w:cs="Arial"/>
              </w:rPr>
              <w:t xml:space="preserve">and </w:t>
            </w:r>
            <w:r>
              <w:rPr>
                <w:rFonts w:cs="Arial"/>
              </w:rPr>
              <w:t>the name of the (intended) company</w:t>
            </w:r>
            <w:r w:rsidR="00B9236E">
              <w:rPr>
                <w:rFonts w:cs="Arial"/>
              </w:rPr>
              <w:t>.</w:t>
            </w:r>
            <w:r>
              <w:rPr>
                <w:rFonts w:cs="Arial"/>
              </w:rPr>
              <w:t xml:space="preserve"> </w:t>
            </w:r>
          </w:p>
          <w:p w14:paraId="3A8F2A68" w14:textId="476D3D0E" w:rsidR="002A531D" w:rsidRDefault="002A531D" w:rsidP="002A531D">
            <w:pPr>
              <w:rPr>
                <w:rFonts w:cs="Arial"/>
              </w:rPr>
            </w:pPr>
          </w:p>
        </w:tc>
      </w:tr>
      <w:tr w:rsidR="002A531D" w:rsidRPr="0056650D" w14:paraId="7A226BE6" w14:textId="77777777" w:rsidTr="6D64194F">
        <w:tc>
          <w:tcPr>
            <w:tcW w:w="8630" w:type="dxa"/>
          </w:tcPr>
          <w:p w14:paraId="159253EA" w14:textId="77777777" w:rsidR="002A531D" w:rsidRPr="0056650D" w:rsidRDefault="002A531D" w:rsidP="002A531D">
            <w:pPr>
              <w:rPr>
                <w:rFonts w:cs="Arial"/>
              </w:rPr>
            </w:pPr>
          </w:p>
          <w:p w14:paraId="6F6E6B97" w14:textId="77777777" w:rsidR="002A531D" w:rsidRDefault="002A531D" w:rsidP="002A531D">
            <w:pPr>
              <w:rPr>
                <w:rFonts w:cs="Arial"/>
              </w:rPr>
            </w:pPr>
          </w:p>
        </w:tc>
      </w:tr>
    </w:tbl>
    <w:p w14:paraId="51497219" w14:textId="77777777" w:rsidR="002A531D" w:rsidRDefault="002A531D">
      <w:pPr>
        <w:rPr>
          <w:rFonts w:cs="Arial"/>
        </w:rPr>
      </w:pPr>
    </w:p>
    <w:p w14:paraId="12CF50C5" w14:textId="2E1591CB" w:rsidR="007405BD" w:rsidRDefault="00921902" w:rsidP="009F7BCF">
      <w:pPr>
        <w:pStyle w:val="Heading2"/>
        <w:numPr>
          <w:ilvl w:val="0"/>
          <w:numId w:val="0"/>
        </w:numPr>
        <w:ind w:left="360" w:hanging="360"/>
      </w:pPr>
      <w:r>
        <w:t xml:space="preserve">Re-submission with an </w:t>
      </w:r>
      <w:r w:rsidR="00513C4A">
        <w:t>U</w:t>
      </w:r>
      <w:r>
        <w:t xml:space="preserve">pdated </w:t>
      </w:r>
      <w:r w:rsidR="00513C4A">
        <w:t>A</w:t>
      </w:r>
      <w:r>
        <w:t>pplication</w:t>
      </w:r>
    </w:p>
    <w:p w14:paraId="530CC5E2" w14:textId="0B2A4F19" w:rsidR="00921902" w:rsidRDefault="00921902" w:rsidP="00921902">
      <w:pPr>
        <w:rPr>
          <w:rFonts w:cs="Arial"/>
        </w:rPr>
      </w:pPr>
      <w:r>
        <w:rPr>
          <w:rFonts w:cs="Arial"/>
        </w:rPr>
        <w:t xml:space="preserve">If this is an updated application, </w:t>
      </w:r>
      <w:r w:rsidR="005C14CC">
        <w:rPr>
          <w:rFonts w:cs="Arial"/>
        </w:rPr>
        <w:t xml:space="preserve">you are </w:t>
      </w:r>
      <w:r w:rsidR="005C14CC" w:rsidRPr="00420270">
        <w:rPr>
          <w:rFonts w:cs="Arial"/>
          <w:i/>
          <w:iCs/>
        </w:rPr>
        <w:t xml:space="preserve">required to </w:t>
      </w:r>
      <w:r w:rsidRPr="00420270">
        <w:rPr>
          <w:rFonts w:cs="Arial"/>
          <w:i/>
          <w:iCs/>
        </w:rPr>
        <w:t>provide detailed information</w:t>
      </w:r>
      <w:r>
        <w:rPr>
          <w:rFonts w:cs="Arial"/>
        </w:rPr>
        <w:t xml:space="preserve"> on each point of feedback you received from the ESA BIC on the previous application and the progress you have made in addressing this feedback.</w:t>
      </w:r>
      <w:r w:rsidR="009A2712">
        <w:rPr>
          <w:rFonts w:cs="Arial"/>
        </w:rPr>
        <w:t xml:space="preserve"> </w:t>
      </w:r>
      <w:r w:rsidR="000A7402">
        <w:rPr>
          <w:rFonts w:cs="Arial"/>
        </w:rPr>
        <w:t>Please l</w:t>
      </w:r>
      <w:r w:rsidR="009A2712">
        <w:rPr>
          <w:rFonts w:cs="Arial"/>
        </w:rPr>
        <w:t>imit the response to max. 500 characters per point of feedback.</w:t>
      </w:r>
    </w:p>
    <w:p w14:paraId="2CD0BBCD" w14:textId="6150CD35" w:rsidR="00513C4A" w:rsidRPr="00921902" w:rsidRDefault="00513C4A" w:rsidP="00921902">
      <w:r>
        <w:rPr>
          <w:rFonts w:cs="Arial"/>
        </w:rPr>
        <w:t>In case this is an entirely new application, please simply state “</w:t>
      </w:r>
      <w:r w:rsidR="00E147F0">
        <w:rPr>
          <w:rFonts w:cs="Arial"/>
        </w:rPr>
        <w:t>N</w:t>
      </w:r>
      <w:r>
        <w:rPr>
          <w:rFonts w:cs="Arial"/>
        </w:rPr>
        <w:t>ot applicable”.</w:t>
      </w:r>
    </w:p>
    <w:tbl>
      <w:tblPr>
        <w:tblStyle w:val="TableGrid"/>
        <w:tblW w:w="0" w:type="auto"/>
        <w:tblLook w:val="04A0" w:firstRow="1" w:lastRow="0" w:firstColumn="1" w:lastColumn="0" w:noHBand="0" w:noVBand="1"/>
      </w:tblPr>
      <w:tblGrid>
        <w:gridCol w:w="8630"/>
      </w:tblGrid>
      <w:tr w:rsidR="002F1F91" w14:paraId="6C09BA74" w14:textId="77777777" w:rsidTr="002F1F91">
        <w:tc>
          <w:tcPr>
            <w:tcW w:w="8630" w:type="dxa"/>
          </w:tcPr>
          <w:p w14:paraId="2CACE740" w14:textId="77777777" w:rsidR="002F1F91" w:rsidRDefault="002F1F91">
            <w:pPr>
              <w:rPr>
                <w:rFonts w:cs="Arial"/>
              </w:rPr>
            </w:pPr>
          </w:p>
          <w:p w14:paraId="0DE0C2DE" w14:textId="77777777" w:rsidR="002F1F91" w:rsidRDefault="002F1F91">
            <w:pPr>
              <w:rPr>
                <w:rFonts w:cs="Arial"/>
              </w:rPr>
            </w:pPr>
          </w:p>
          <w:p w14:paraId="10CEE3E6" w14:textId="77777777" w:rsidR="002F1F91" w:rsidRDefault="002F1F91">
            <w:pPr>
              <w:rPr>
                <w:rFonts w:cs="Arial"/>
              </w:rPr>
            </w:pPr>
          </w:p>
        </w:tc>
      </w:tr>
    </w:tbl>
    <w:p w14:paraId="3F49ACD6" w14:textId="77777777" w:rsidR="007405BD" w:rsidRDefault="007405BD">
      <w:pPr>
        <w:rPr>
          <w:rFonts w:cs="Arial"/>
        </w:rPr>
      </w:pPr>
    </w:p>
    <w:p w14:paraId="4A4FEF15" w14:textId="77777777" w:rsidR="002A531D" w:rsidRDefault="002A531D" w:rsidP="002A531D">
      <w:pPr>
        <w:pStyle w:val="Heading2"/>
        <w:numPr>
          <w:ilvl w:val="0"/>
          <w:numId w:val="0"/>
        </w:numPr>
        <w:ind w:left="360" w:hanging="360"/>
      </w:pPr>
      <w:r>
        <w:t>Summary of Your Business Idea</w:t>
      </w:r>
    </w:p>
    <w:p w14:paraId="501A8B2E" w14:textId="16B5DB14" w:rsidR="002A531D" w:rsidRDefault="002A531D" w:rsidP="002A531D">
      <w:pPr>
        <w:rPr>
          <w:rFonts w:cs="Arial"/>
        </w:rPr>
      </w:pPr>
      <w:r w:rsidRPr="002A531D">
        <w:rPr>
          <w:rFonts w:cs="Arial"/>
        </w:rPr>
        <w:t xml:space="preserve">The business idea of your start-up (max </w:t>
      </w:r>
      <w:r w:rsidR="009A2712">
        <w:rPr>
          <w:rFonts w:cs="Arial"/>
        </w:rPr>
        <w:t>5</w:t>
      </w:r>
      <w:r w:rsidRPr="002A531D">
        <w:rPr>
          <w:rFonts w:cs="Arial"/>
        </w:rPr>
        <w:t>00 characters)</w:t>
      </w:r>
      <w:r w:rsidRPr="002A531D">
        <w:rPr>
          <w:rStyle w:val="FootnoteReference"/>
          <w:rFonts w:cs="Arial"/>
        </w:rPr>
        <w:footnoteReference w:id="2"/>
      </w:r>
    </w:p>
    <w:tbl>
      <w:tblPr>
        <w:tblStyle w:val="TableGrid"/>
        <w:tblW w:w="0" w:type="auto"/>
        <w:tblLook w:val="04A0" w:firstRow="1" w:lastRow="0" w:firstColumn="1" w:lastColumn="0" w:noHBand="0" w:noVBand="1"/>
      </w:tblPr>
      <w:tblGrid>
        <w:gridCol w:w="8630"/>
      </w:tblGrid>
      <w:tr w:rsidR="002F1F91" w14:paraId="4F301745" w14:textId="77777777" w:rsidTr="002F1F91">
        <w:tc>
          <w:tcPr>
            <w:tcW w:w="8630" w:type="dxa"/>
          </w:tcPr>
          <w:p w14:paraId="00B157E5" w14:textId="77777777" w:rsidR="002F1F91" w:rsidRDefault="002F1F91" w:rsidP="002A531D">
            <w:pPr>
              <w:rPr>
                <w:rFonts w:cs="Arial"/>
              </w:rPr>
            </w:pPr>
          </w:p>
          <w:p w14:paraId="3E18EA0A" w14:textId="77777777" w:rsidR="002F1F91" w:rsidRDefault="002F1F91" w:rsidP="002A531D">
            <w:pPr>
              <w:rPr>
                <w:rFonts w:cs="Arial"/>
              </w:rPr>
            </w:pPr>
          </w:p>
          <w:p w14:paraId="4EF2AEFE" w14:textId="77777777" w:rsidR="002F1F91" w:rsidRDefault="002F1F91" w:rsidP="002A531D">
            <w:pPr>
              <w:rPr>
                <w:rFonts w:cs="Arial"/>
              </w:rPr>
            </w:pPr>
          </w:p>
        </w:tc>
      </w:tr>
    </w:tbl>
    <w:p w14:paraId="66667774" w14:textId="77777777" w:rsidR="002A531D" w:rsidRDefault="002A531D" w:rsidP="002A531D">
      <w:pPr>
        <w:rPr>
          <w:rFonts w:cs="Arial"/>
        </w:rPr>
      </w:pPr>
    </w:p>
    <w:p w14:paraId="3D656844" w14:textId="62862A88" w:rsidR="001138BC" w:rsidRPr="002A531D" w:rsidRDefault="001138BC" w:rsidP="002A531D">
      <w:pPr>
        <w:pStyle w:val="Heading2"/>
        <w:numPr>
          <w:ilvl w:val="0"/>
          <w:numId w:val="0"/>
        </w:numPr>
        <w:ind w:left="360" w:hanging="360"/>
      </w:pPr>
      <w:r w:rsidRPr="0056650D">
        <w:t xml:space="preserve">Declarations </w:t>
      </w:r>
      <w:r w:rsidR="00C33231">
        <w:t>and</w:t>
      </w:r>
      <w:r w:rsidRPr="0056650D">
        <w:t xml:space="preserve"> Signature</w:t>
      </w:r>
    </w:p>
    <w:p w14:paraId="3916BB2B" w14:textId="59F5B4D4" w:rsidR="004D7D80" w:rsidRPr="0056650D" w:rsidRDefault="001138BC" w:rsidP="001138BC">
      <w:pPr>
        <w:rPr>
          <w:rFonts w:cs="Arial"/>
        </w:rPr>
      </w:pPr>
      <w:r w:rsidRPr="0056650D">
        <w:rPr>
          <w:rFonts w:cs="Arial"/>
        </w:rPr>
        <w:t>By signing</w:t>
      </w:r>
      <w:r w:rsidR="00BE6C56" w:rsidRPr="0056650D">
        <w:rPr>
          <w:rStyle w:val="FootnoteReference"/>
          <w:rFonts w:cs="Arial"/>
        </w:rPr>
        <w:footnoteReference w:id="3"/>
      </w:r>
      <w:r w:rsidRPr="0056650D">
        <w:rPr>
          <w:rFonts w:cs="Arial"/>
        </w:rPr>
        <w:t xml:space="preserve">, the Applicant </w:t>
      </w:r>
      <w:r w:rsidRPr="002C2928">
        <w:rPr>
          <w:rFonts w:cs="Arial"/>
          <w:b/>
          <w:bCs/>
        </w:rPr>
        <w:t>confirms compliance</w:t>
      </w:r>
      <w:r w:rsidRPr="0056650D">
        <w:rPr>
          <w:rFonts w:cs="Arial"/>
        </w:rPr>
        <w:t xml:space="preserve"> with the </w:t>
      </w:r>
    </w:p>
    <w:p w14:paraId="6BF64326" w14:textId="77777777" w:rsidR="004D7D80" w:rsidRPr="001B745C" w:rsidRDefault="00D32BA3" w:rsidP="004D7D80">
      <w:pPr>
        <w:pStyle w:val="ListParagraph"/>
        <w:numPr>
          <w:ilvl w:val="0"/>
          <w:numId w:val="24"/>
        </w:numPr>
        <w:rPr>
          <w:rFonts w:cs="Arial"/>
        </w:rPr>
      </w:pPr>
      <w:r w:rsidRPr="001B745C">
        <w:rPr>
          <w:rFonts w:cs="Arial"/>
        </w:rPr>
        <w:t xml:space="preserve">ESA BIC </w:t>
      </w:r>
      <w:r w:rsidR="00EC7E92" w:rsidRPr="001B745C">
        <w:rPr>
          <w:rFonts w:cs="Arial"/>
        </w:rPr>
        <w:t xml:space="preserve">General </w:t>
      </w:r>
      <w:r w:rsidRPr="001B745C">
        <w:rPr>
          <w:rFonts w:cs="Arial"/>
        </w:rPr>
        <w:t xml:space="preserve">Application Requirements </w:t>
      </w:r>
      <w:r w:rsidR="001138BC" w:rsidRPr="001B745C">
        <w:rPr>
          <w:rFonts w:cs="Arial"/>
        </w:rPr>
        <w:t>(</w:t>
      </w:r>
      <w:r w:rsidR="001138BC" w:rsidRPr="00F64D81">
        <w:t>Annex</w:t>
      </w:r>
      <w:r w:rsidR="001138BC" w:rsidRPr="001B745C">
        <w:rPr>
          <w:rFonts w:cs="Arial"/>
        </w:rPr>
        <w:t xml:space="preserve"> 1)</w:t>
      </w:r>
      <w:r w:rsidR="00EC7E92" w:rsidRPr="001B745C">
        <w:rPr>
          <w:rFonts w:cs="Arial"/>
        </w:rPr>
        <w:t xml:space="preserve"> and the </w:t>
      </w:r>
    </w:p>
    <w:p w14:paraId="2F456DC1" w14:textId="77777777" w:rsidR="00174D30" w:rsidRPr="001B745C" w:rsidRDefault="00EC7E92" w:rsidP="00275949">
      <w:pPr>
        <w:pStyle w:val="ListParagraph"/>
        <w:numPr>
          <w:ilvl w:val="0"/>
          <w:numId w:val="24"/>
        </w:numPr>
        <w:rPr>
          <w:rFonts w:cs="Arial"/>
        </w:rPr>
      </w:pPr>
      <w:r w:rsidRPr="001B745C">
        <w:rPr>
          <w:rFonts w:cs="Arial"/>
        </w:rPr>
        <w:t xml:space="preserve">ESA BIC </w:t>
      </w:r>
      <w:r w:rsidR="00B235F6" w:rsidRPr="001B745C">
        <w:rPr>
          <w:rFonts w:cs="Arial"/>
        </w:rPr>
        <w:t>Specific Application Requirements</w:t>
      </w:r>
      <w:r w:rsidR="00DC2F6C" w:rsidRPr="001B745C">
        <w:rPr>
          <w:rFonts w:cs="Arial"/>
        </w:rPr>
        <w:t xml:space="preserve"> (</w:t>
      </w:r>
      <w:r w:rsidR="00DC2F6C" w:rsidRPr="00F64D81">
        <w:t>Annex</w:t>
      </w:r>
      <w:r w:rsidR="00DC2F6C" w:rsidRPr="001B745C">
        <w:rPr>
          <w:rFonts w:cs="Arial"/>
        </w:rPr>
        <w:t xml:space="preserve"> 2)</w:t>
      </w:r>
    </w:p>
    <w:p w14:paraId="0901090F" w14:textId="671BFB87" w:rsidR="001138BC" w:rsidRPr="00174D30" w:rsidRDefault="00BF7611" w:rsidP="00174D30">
      <w:pPr>
        <w:rPr>
          <w:rFonts w:cs="Arial"/>
        </w:rPr>
      </w:pPr>
      <w:r>
        <w:rPr>
          <w:rFonts w:cs="Arial"/>
        </w:rPr>
        <w:t>a</w:t>
      </w:r>
      <w:r w:rsidR="00174D30">
        <w:rPr>
          <w:rFonts w:cs="Arial"/>
        </w:rPr>
        <w:t xml:space="preserve">nd confirms </w:t>
      </w:r>
      <w:r>
        <w:rPr>
          <w:rFonts w:cs="Arial"/>
        </w:rPr>
        <w:t xml:space="preserve">that the conditions of the </w:t>
      </w:r>
      <w:r w:rsidR="0023748E">
        <w:rPr>
          <w:rFonts w:cs="Arial"/>
        </w:rPr>
        <w:t>I</w:t>
      </w:r>
      <w:r>
        <w:rPr>
          <w:rFonts w:cs="Arial"/>
        </w:rPr>
        <w:t xml:space="preserve">ncubation </w:t>
      </w:r>
      <w:r w:rsidR="0023748E">
        <w:rPr>
          <w:rFonts w:cs="Arial"/>
        </w:rPr>
        <w:t>C</w:t>
      </w:r>
      <w:r>
        <w:rPr>
          <w:rFonts w:cs="Arial"/>
        </w:rPr>
        <w:t xml:space="preserve">ontract have been accepted. </w:t>
      </w:r>
      <w:r w:rsidR="001138BC" w:rsidRPr="00174D30">
        <w:rPr>
          <w:rFonts w:cs="Arial"/>
        </w:rPr>
        <w:br/>
      </w:r>
    </w:p>
    <w:tbl>
      <w:tblPr>
        <w:tblStyle w:val="TableGrid"/>
        <w:tblW w:w="0" w:type="auto"/>
        <w:tblLook w:val="04A0" w:firstRow="1" w:lastRow="0" w:firstColumn="1" w:lastColumn="0" w:noHBand="0" w:noVBand="1"/>
      </w:tblPr>
      <w:tblGrid>
        <w:gridCol w:w="2972"/>
        <w:gridCol w:w="1985"/>
        <w:gridCol w:w="3673"/>
      </w:tblGrid>
      <w:tr w:rsidR="001138BC" w:rsidRPr="0056650D" w14:paraId="4F94A3BF" w14:textId="77777777" w:rsidTr="001915EA">
        <w:tc>
          <w:tcPr>
            <w:tcW w:w="2972" w:type="dxa"/>
          </w:tcPr>
          <w:p w14:paraId="07C53B13" w14:textId="053BC01B" w:rsidR="001138BC" w:rsidRPr="0056650D" w:rsidRDefault="00E67622">
            <w:pPr>
              <w:rPr>
                <w:rFonts w:cs="Arial"/>
              </w:rPr>
            </w:pPr>
            <w:r w:rsidRPr="0056650D">
              <w:rPr>
                <w:rFonts w:cs="Arial"/>
              </w:rPr>
              <w:t xml:space="preserve">Name of </w:t>
            </w:r>
            <w:proofErr w:type="spellStart"/>
            <w:r w:rsidRPr="0056650D">
              <w:rPr>
                <w:rFonts w:cs="Arial"/>
              </w:rPr>
              <w:t>a</w:t>
            </w:r>
            <w:r w:rsidR="001138BC" w:rsidRPr="0056650D">
              <w:rPr>
                <w:rFonts w:cs="Arial"/>
              </w:rPr>
              <w:t>uthorised</w:t>
            </w:r>
            <w:proofErr w:type="spellEnd"/>
            <w:r w:rsidR="001138BC" w:rsidRPr="0056650D">
              <w:rPr>
                <w:rFonts w:cs="Arial"/>
              </w:rPr>
              <w:t xml:space="preserve"> representative</w:t>
            </w:r>
            <w:r w:rsidR="00DC2F6C" w:rsidRPr="0056650D">
              <w:rPr>
                <w:rStyle w:val="FootnoteReference"/>
                <w:rFonts w:cs="Arial"/>
              </w:rPr>
              <w:footnoteReference w:id="4"/>
            </w:r>
          </w:p>
        </w:tc>
        <w:tc>
          <w:tcPr>
            <w:tcW w:w="1985" w:type="dxa"/>
          </w:tcPr>
          <w:p w14:paraId="34780B57" w14:textId="77777777" w:rsidR="001138BC" w:rsidRPr="0056650D" w:rsidRDefault="001138BC">
            <w:pPr>
              <w:rPr>
                <w:rFonts w:cs="Arial"/>
              </w:rPr>
            </w:pPr>
            <w:r w:rsidRPr="0056650D">
              <w:rPr>
                <w:rFonts w:cs="Arial"/>
              </w:rPr>
              <w:t>Date</w:t>
            </w:r>
          </w:p>
        </w:tc>
        <w:tc>
          <w:tcPr>
            <w:tcW w:w="3673" w:type="dxa"/>
          </w:tcPr>
          <w:p w14:paraId="7C57CE5C" w14:textId="77777777" w:rsidR="001138BC" w:rsidRPr="0056650D" w:rsidRDefault="001138BC">
            <w:pPr>
              <w:rPr>
                <w:rFonts w:cs="Arial"/>
              </w:rPr>
            </w:pPr>
            <w:r w:rsidRPr="0056650D">
              <w:rPr>
                <w:rFonts w:cs="Arial"/>
              </w:rPr>
              <w:t>Signature</w:t>
            </w:r>
          </w:p>
        </w:tc>
      </w:tr>
      <w:tr w:rsidR="001138BC" w:rsidRPr="0056650D" w14:paraId="5BE87BDA" w14:textId="77777777" w:rsidTr="001915EA">
        <w:tc>
          <w:tcPr>
            <w:tcW w:w="2972" w:type="dxa"/>
          </w:tcPr>
          <w:p w14:paraId="145AA7B0" w14:textId="77777777" w:rsidR="001138BC" w:rsidRPr="0056650D" w:rsidRDefault="001138BC">
            <w:pPr>
              <w:rPr>
                <w:rFonts w:cs="Arial"/>
              </w:rPr>
            </w:pPr>
          </w:p>
          <w:p w14:paraId="74DFC17B" w14:textId="77777777" w:rsidR="001138BC" w:rsidRPr="0056650D" w:rsidRDefault="001138BC">
            <w:pPr>
              <w:rPr>
                <w:rFonts w:cs="Arial"/>
              </w:rPr>
            </w:pPr>
          </w:p>
        </w:tc>
        <w:tc>
          <w:tcPr>
            <w:tcW w:w="1985" w:type="dxa"/>
          </w:tcPr>
          <w:p w14:paraId="470E94E1" w14:textId="77777777" w:rsidR="001138BC" w:rsidRPr="0056650D" w:rsidRDefault="001138BC">
            <w:pPr>
              <w:rPr>
                <w:rFonts w:cs="Arial"/>
              </w:rPr>
            </w:pPr>
          </w:p>
        </w:tc>
        <w:tc>
          <w:tcPr>
            <w:tcW w:w="3673" w:type="dxa"/>
          </w:tcPr>
          <w:p w14:paraId="157245B2" w14:textId="77777777" w:rsidR="001138BC" w:rsidRPr="0056650D" w:rsidRDefault="001138BC">
            <w:pPr>
              <w:rPr>
                <w:rFonts w:cs="Arial"/>
              </w:rPr>
            </w:pPr>
          </w:p>
        </w:tc>
      </w:tr>
      <w:tr w:rsidR="00D3181B" w:rsidRPr="0056650D" w14:paraId="0FF9F429" w14:textId="77777777" w:rsidTr="007A3DD4">
        <w:trPr>
          <w:trHeight w:val="506"/>
        </w:trPr>
        <w:tc>
          <w:tcPr>
            <w:tcW w:w="2972" w:type="dxa"/>
          </w:tcPr>
          <w:p w14:paraId="78797261" w14:textId="59A257B2" w:rsidR="00D3181B" w:rsidRPr="0056650D" w:rsidRDefault="00D3181B">
            <w:pPr>
              <w:rPr>
                <w:rFonts w:cs="Arial"/>
              </w:rPr>
            </w:pPr>
          </w:p>
        </w:tc>
        <w:tc>
          <w:tcPr>
            <w:tcW w:w="1985" w:type="dxa"/>
          </w:tcPr>
          <w:p w14:paraId="6625F456" w14:textId="77777777" w:rsidR="00D3181B" w:rsidRPr="0056650D" w:rsidRDefault="00D3181B">
            <w:pPr>
              <w:rPr>
                <w:rFonts w:cs="Arial"/>
              </w:rPr>
            </w:pPr>
          </w:p>
        </w:tc>
        <w:tc>
          <w:tcPr>
            <w:tcW w:w="3673" w:type="dxa"/>
          </w:tcPr>
          <w:p w14:paraId="591B863F" w14:textId="77777777" w:rsidR="00D3181B" w:rsidRPr="0056650D" w:rsidRDefault="00D3181B">
            <w:pPr>
              <w:rPr>
                <w:rFonts w:cs="Arial"/>
              </w:rPr>
            </w:pPr>
          </w:p>
        </w:tc>
      </w:tr>
    </w:tbl>
    <w:p w14:paraId="316E0A0D" w14:textId="77777777" w:rsidR="001138BC" w:rsidRPr="0056650D" w:rsidRDefault="001138BC" w:rsidP="001E6B77">
      <w:pPr>
        <w:rPr>
          <w:rFonts w:cs="Arial"/>
        </w:rPr>
      </w:pPr>
    </w:p>
    <w:p w14:paraId="3FD70BB7" w14:textId="3179548F" w:rsidR="009408D6" w:rsidRPr="0056650D" w:rsidRDefault="009408D6" w:rsidP="005F2EB2">
      <w:pPr>
        <w:pStyle w:val="Heading2"/>
        <w:numPr>
          <w:ilvl w:val="0"/>
          <w:numId w:val="0"/>
        </w:numPr>
        <w:ind w:left="360" w:hanging="360"/>
      </w:pPr>
      <w:r w:rsidRPr="0056650D">
        <w:lastRenderedPageBreak/>
        <w:t>Additional Documents</w:t>
      </w:r>
    </w:p>
    <w:p w14:paraId="37E9367C" w14:textId="0710994A" w:rsidR="009408D6" w:rsidRPr="0056650D" w:rsidRDefault="009408D6" w:rsidP="009408D6">
      <w:pPr>
        <w:rPr>
          <w:rFonts w:cs="Arial"/>
        </w:rPr>
      </w:pPr>
      <w:r w:rsidRPr="0056650D">
        <w:rPr>
          <w:rFonts w:cs="Arial"/>
        </w:rPr>
        <w:t>Whe</w:t>
      </w:r>
      <w:r w:rsidR="00021D97">
        <w:rPr>
          <w:rFonts w:cs="Arial"/>
        </w:rPr>
        <w:t>re</w:t>
      </w:r>
      <w:r w:rsidRPr="0056650D">
        <w:rPr>
          <w:rFonts w:cs="Arial"/>
        </w:rPr>
        <w:t xml:space="preserve"> available, please add </w:t>
      </w:r>
      <w:r w:rsidR="00021D97">
        <w:rPr>
          <w:rFonts w:cs="Arial"/>
        </w:rPr>
        <w:t>the following</w:t>
      </w:r>
      <w:r w:rsidRPr="0056650D">
        <w:rPr>
          <w:rFonts w:cs="Arial"/>
        </w:rPr>
        <w:t xml:space="preserve"> documents </w:t>
      </w:r>
      <w:r w:rsidR="00FD279A" w:rsidRPr="0056650D">
        <w:rPr>
          <w:rFonts w:cs="Arial"/>
        </w:rPr>
        <w:t xml:space="preserve">to your application </w:t>
      </w:r>
      <w:r w:rsidRPr="0056650D">
        <w:rPr>
          <w:rFonts w:cs="Arial"/>
        </w:rPr>
        <w:t>as follows</w:t>
      </w:r>
      <w:r w:rsidR="0061188E" w:rsidRPr="0056650D">
        <w:rPr>
          <w:rFonts w:cs="Arial"/>
        </w:rPr>
        <w:t xml:space="preserve"> (remove the items </w:t>
      </w:r>
      <w:r w:rsidR="00CB7665" w:rsidRPr="0056650D">
        <w:rPr>
          <w:rFonts w:cs="Arial"/>
        </w:rPr>
        <w:t xml:space="preserve">from the list </w:t>
      </w:r>
      <w:r w:rsidR="0061188E" w:rsidRPr="0056650D">
        <w:rPr>
          <w:rFonts w:cs="Arial"/>
        </w:rPr>
        <w:t xml:space="preserve">that are not </w:t>
      </w:r>
      <w:r w:rsidR="00CB7665" w:rsidRPr="0056650D">
        <w:rPr>
          <w:rFonts w:cs="Arial"/>
        </w:rPr>
        <w:t>available</w:t>
      </w:r>
      <w:r w:rsidR="0061188E" w:rsidRPr="0056650D">
        <w:rPr>
          <w:rFonts w:cs="Arial"/>
        </w:rPr>
        <w:t>)</w:t>
      </w:r>
      <w:r w:rsidRPr="0056650D">
        <w:rPr>
          <w:rFonts w:cs="Arial"/>
        </w:rPr>
        <w:t xml:space="preserve">: </w:t>
      </w:r>
    </w:p>
    <w:p w14:paraId="08DC0612" w14:textId="0E0F8807" w:rsidR="009408D6" w:rsidRPr="0056650D" w:rsidRDefault="009408D6" w:rsidP="009408D6">
      <w:pPr>
        <w:pStyle w:val="ListParagraph"/>
        <w:numPr>
          <w:ilvl w:val="0"/>
          <w:numId w:val="22"/>
        </w:numPr>
        <w:rPr>
          <w:rFonts w:cs="Arial"/>
        </w:rPr>
      </w:pPr>
      <w:r w:rsidRPr="0056650D">
        <w:rPr>
          <w:rFonts w:cs="Arial"/>
        </w:rPr>
        <w:t xml:space="preserve">A “pitch deck” of maximum </w:t>
      </w:r>
      <w:r w:rsidR="005A4116">
        <w:rPr>
          <w:rFonts w:cs="Arial"/>
        </w:rPr>
        <w:t>five</w:t>
      </w:r>
      <w:r w:rsidRPr="0056650D">
        <w:rPr>
          <w:rFonts w:cs="Arial"/>
        </w:rPr>
        <w:t xml:space="preserve"> </w:t>
      </w:r>
      <w:r w:rsidR="00021D97">
        <w:rPr>
          <w:rFonts w:cs="Arial"/>
        </w:rPr>
        <w:t>slides</w:t>
      </w:r>
      <w:r w:rsidR="009543D6">
        <w:rPr>
          <w:rFonts w:cs="Arial"/>
        </w:rPr>
        <w:t xml:space="preserve"> (optional)</w:t>
      </w:r>
    </w:p>
    <w:p w14:paraId="7BE19DE7" w14:textId="550C2F70" w:rsidR="009408D6" w:rsidRPr="0056650D" w:rsidRDefault="009408D6" w:rsidP="009408D6">
      <w:pPr>
        <w:pStyle w:val="ListParagraph"/>
        <w:numPr>
          <w:ilvl w:val="0"/>
          <w:numId w:val="22"/>
        </w:numPr>
        <w:rPr>
          <w:rFonts w:cs="Arial"/>
        </w:rPr>
      </w:pPr>
      <w:r w:rsidRPr="0056650D">
        <w:rPr>
          <w:rFonts w:cs="Arial"/>
        </w:rPr>
        <w:t>Letter</w:t>
      </w:r>
      <w:r w:rsidR="00C96AB4">
        <w:rPr>
          <w:rFonts w:cs="Arial"/>
        </w:rPr>
        <w:t>s</w:t>
      </w:r>
      <w:r w:rsidRPr="0056650D">
        <w:rPr>
          <w:rFonts w:cs="Arial"/>
        </w:rPr>
        <w:t xml:space="preserve"> of Intent (</w:t>
      </w:r>
      <w:r w:rsidR="00EE340F">
        <w:rPr>
          <w:rFonts w:cs="Arial"/>
        </w:rPr>
        <w:t>or similarly,</w:t>
      </w:r>
      <w:r w:rsidR="00D96561" w:rsidRPr="0056650D">
        <w:rPr>
          <w:rFonts w:cs="Arial"/>
        </w:rPr>
        <w:t xml:space="preserve"> </w:t>
      </w:r>
      <w:r w:rsidRPr="0056650D">
        <w:rPr>
          <w:rFonts w:cs="Arial"/>
        </w:rPr>
        <w:t>e.g. potential customer or partner</w:t>
      </w:r>
      <w:r w:rsidR="00D96561" w:rsidRPr="0056650D">
        <w:rPr>
          <w:rFonts w:cs="Arial"/>
        </w:rPr>
        <w:t>ship</w:t>
      </w:r>
      <w:r w:rsidRPr="0056650D">
        <w:rPr>
          <w:rFonts w:cs="Arial"/>
        </w:rPr>
        <w:t>)</w:t>
      </w:r>
      <w:r w:rsidR="00EE340F">
        <w:rPr>
          <w:rStyle w:val="FootnoteReference"/>
          <w:rFonts w:cs="Arial"/>
        </w:rPr>
        <w:footnoteReference w:id="5"/>
      </w:r>
    </w:p>
    <w:p w14:paraId="42A01E6D" w14:textId="7331B177" w:rsidR="00CB1853" w:rsidRPr="0056650D" w:rsidRDefault="009408D6" w:rsidP="00F64D81">
      <w:pPr>
        <w:pStyle w:val="ListParagraph"/>
        <w:numPr>
          <w:ilvl w:val="0"/>
          <w:numId w:val="22"/>
        </w:numPr>
      </w:pPr>
      <w:r w:rsidRPr="0056650D">
        <w:rPr>
          <w:rFonts w:cs="Arial"/>
        </w:rPr>
        <w:t xml:space="preserve">Company </w:t>
      </w:r>
      <w:r w:rsidR="00013E96">
        <w:rPr>
          <w:rFonts w:cs="Arial"/>
        </w:rPr>
        <w:t>R</w:t>
      </w:r>
      <w:r w:rsidRPr="0056650D">
        <w:rPr>
          <w:rFonts w:cs="Arial"/>
        </w:rPr>
        <w:t>egistration</w:t>
      </w:r>
      <w:r w:rsidR="00013E96">
        <w:rPr>
          <w:rFonts w:cs="Arial"/>
        </w:rPr>
        <w:t xml:space="preserve"> Certificate</w:t>
      </w:r>
      <w:r w:rsidR="0050767B">
        <w:rPr>
          <w:rStyle w:val="FootnoteReference"/>
          <w:rFonts w:cs="Arial"/>
        </w:rPr>
        <w:footnoteReference w:id="6"/>
      </w:r>
    </w:p>
    <w:p w14:paraId="6B17A477" w14:textId="43D642E8" w:rsidR="00BB0ABD" w:rsidRPr="0056650D" w:rsidRDefault="00CB1853" w:rsidP="00F64D81">
      <w:pPr>
        <w:pStyle w:val="Heading1"/>
      </w:pPr>
      <w:r w:rsidRPr="0056650D">
        <w:t>Application</w:t>
      </w:r>
      <w:r w:rsidR="005F2EB2">
        <w:t xml:space="preserve"> Questions</w:t>
      </w:r>
    </w:p>
    <w:p w14:paraId="08DBBA53" w14:textId="796B4690" w:rsidR="005F2EB2" w:rsidRPr="005F2EB2" w:rsidRDefault="009B182A" w:rsidP="005F2EB2">
      <w:pPr>
        <w:pStyle w:val="Heading2"/>
      </w:pPr>
      <w:r w:rsidRPr="0056650D">
        <w:t xml:space="preserve">Background </w:t>
      </w:r>
      <w:r w:rsidR="00FD4441" w:rsidRPr="0056650D">
        <w:t xml:space="preserve">and </w:t>
      </w:r>
      <w:r w:rsidR="00FD4441" w:rsidRPr="00CD4AEB">
        <w:t>Experience</w:t>
      </w:r>
      <w:r w:rsidR="00FD4441" w:rsidRPr="0056650D">
        <w:t xml:space="preserve"> </w:t>
      </w:r>
      <w:r w:rsidRPr="0056650D">
        <w:t>of the Applicant</w:t>
      </w:r>
    </w:p>
    <w:p w14:paraId="54F46F6F" w14:textId="047F763B" w:rsidR="00576898" w:rsidRPr="0056650D" w:rsidRDefault="007A6EC6" w:rsidP="00576898">
      <w:pPr>
        <w:pStyle w:val="ListParagraph"/>
        <w:numPr>
          <w:ilvl w:val="1"/>
          <w:numId w:val="11"/>
        </w:numPr>
        <w:ind w:left="284" w:hanging="284"/>
        <w:rPr>
          <w:rFonts w:cs="Arial"/>
          <w:b/>
          <w:bCs/>
        </w:rPr>
      </w:pPr>
      <w:r w:rsidRPr="6D64194F">
        <w:rPr>
          <w:rFonts w:cs="Arial"/>
          <w:b/>
          <w:bCs/>
        </w:rPr>
        <w:t>Founders</w:t>
      </w:r>
      <w:r w:rsidR="00FD4441" w:rsidRPr="6D64194F">
        <w:rPr>
          <w:rFonts w:cs="Arial"/>
          <w:b/>
          <w:bCs/>
        </w:rPr>
        <w:t>,</w:t>
      </w:r>
      <w:r w:rsidRPr="6D64194F">
        <w:rPr>
          <w:rFonts w:cs="Arial"/>
          <w:b/>
          <w:bCs/>
        </w:rPr>
        <w:t xml:space="preserve"> Team Roles</w:t>
      </w:r>
      <w:r w:rsidR="00FD4441" w:rsidRPr="6D64194F">
        <w:rPr>
          <w:rFonts w:cs="Arial"/>
          <w:b/>
          <w:bCs/>
        </w:rPr>
        <w:t>, and Experience</w:t>
      </w:r>
      <w:r w:rsidRPr="6D64194F">
        <w:rPr>
          <w:rFonts w:cs="Arial"/>
          <w:b/>
          <w:bCs/>
        </w:rPr>
        <w:t xml:space="preserve"> (max </w:t>
      </w:r>
      <w:r w:rsidR="00EE158A">
        <w:rPr>
          <w:rFonts w:cs="Arial"/>
          <w:b/>
          <w:bCs/>
        </w:rPr>
        <w:t>5</w:t>
      </w:r>
      <w:r w:rsidRPr="6D64194F">
        <w:rPr>
          <w:rFonts w:cs="Arial"/>
          <w:b/>
          <w:bCs/>
        </w:rPr>
        <w:t>00 characters</w:t>
      </w:r>
      <w:r w:rsidR="002A531D">
        <w:rPr>
          <w:rFonts w:cs="Arial"/>
          <w:b/>
          <w:bCs/>
        </w:rPr>
        <w:t xml:space="preserve"> per founder listed</w:t>
      </w:r>
      <w:r w:rsidRPr="6D64194F">
        <w:rPr>
          <w:rFonts w:cs="Arial"/>
          <w:b/>
          <w:bCs/>
        </w:rPr>
        <w:t>)</w:t>
      </w:r>
      <w:r w:rsidR="00576898" w:rsidRPr="6D64194F">
        <w:rPr>
          <w:rFonts w:cs="Arial"/>
          <w:b/>
          <w:bCs/>
        </w:rPr>
        <w:t>:</w:t>
      </w:r>
    </w:p>
    <w:p w14:paraId="0A6DE601" w14:textId="2135A6BD" w:rsidR="00576898" w:rsidRPr="0056650D" w:rsidRDefault="00576898" w:rsidP="00576898">
      <w:pPr>
        <w:pStyle w:val="ListParagraph"/>
        <w:ind w:left="284"/>
        <w:rPr>
          <w:rFonts w:cs="Arial"/>
          <w:iCs/>
          <w:color w:val="000000" w:themeColor="text1"/>
        </w:rPr>
      </w:pPr>
      <w:r w:rsidRPr="0056650D">
        <w:rPr>
          <w:rFonts w:cs="Arial"/>
          <w:iCs/>
          <w:color w:val="000000" w:themeColor="text1"/>
        </w:rPr>
        <w:t>List the founders and core team members, their role</w:t>
      </w:r>
      <w:r w:rsidR="000B6D74">
        <w:rPr>
          <w:rFonts w:cs="Arial"/>
          <w:iCs/>
          <w:color w:val="000000" w:themeColor="text1"/>
        </w:rPr>
        <w:t xml:space="preserve"> in the start-up company</w:t>
      </w:r>
      <w:r w:rsidRPr="0056650D">
        <w:rPr>
          <w:rFonts w:cs="Arial"/>
          <w:iCs/>
          <w:color w:val="000000" w:themeColor="text1"/>
        </w:rPr>
        <w:t xml:space="preserve">, and </w:t>
      </w:r>
      <w:r w:rsidR="005E65D2">
        <w:rPr>
          <w:rFonts w:cs="Arial"/>
          <w:iCs/>
          <w:color w:val="000000" w:themeColor="text1"/>
        </w:rPr>
        <w:t>relevant</w:t>
      </w:r>
      <w:r w:rsidRPr="0056650D">
        <w:rPr>
          <w:rFonts w:cs="Arial"/>
          <w:iCs/>
          <w:color w:val="000000" w:themeColor="text1"/>
        </w:rPr>
        <w:t xml:space="preserve"> experiences </w:t>
      </w:r>
      <w:r w:rsidR="00CD30A9">
        <w:rPr>
          <w:rFonts w:cs="Arial"/>
          <w:iCs/>
          <w:color w:val="000000" w:themeColor="text1"/>
        </w:rPr>
        <w:t>and skills</w:t>
      </w:r>
      <w:r w:rsidRPr="0056650D">
        <w:rPr>
          <w:rFonts w:cs="Arial"/>
          <w:iCs/>
          <w:color w:val="000000" w:themeColor="text1"/>
        </w:rPr>
        <w:t>.</w:t>
      </w:r>
    </w:p>
    <w:p w14:paraId="356FE93D" w14:textId="77777777" w:rsidR="00576898" w:rsidRPr="0056650D" w:rsidRDefault="00576898" w:rsidP="00576898">
      <w:pPr>
        <w:pStyle w:val="ListParagraph"/>
        <w:ind w:left="284"/>
        <w:rPr>
          <w:rFonts w:cs="Arial"/>
        </w:rPr>
      </w:pPr>
    </w:p>
    <w:p w14:paraId="22DCAD95" w14:textId="51E4167A" w:rsidR="00C4373C" w:rsidRPr="0056650D" w:rsidRDefault="007A6EC6" w:rsidP="00576898">
      <w:pPr>
        <w:pStyle w:val="ListParagraph"/>
        <w:numPr>
          <w:ilvl w:val="1"/>
          <w:numId w:val="11"/>
        </w:numPr>
        <w:ind w:left="284" w:hanging="284"/>
        <w:rPr>
          <w:rFonts w:cs="Arial"/>
          <w:b/>
          <w:bCs/>
        </w:rPr>
      </w:pPr>
      <w:r w:rsidRPr="0056650D">
        <w:rPr>
          <w:rFonts w:cs="Arial"/>
          <w:b/>
          <w:bCs/>
        </w:rPr>
        <w:t>Supporters</w:t>
      </w:r>
      <w:r w:rsidR="00FD4441" w:rsidRPr="0056650D">
        <w:rPr>
          <w:rFonts w:cs="Arial"/>
          <w:b/>
          <w:bCs/>
        </w:rPr>
        <w:t>,</w:t>
      </w:r>
      <w:r w:rsidRPr="0056650D">
        <w:rPr>
          <w:rFonts w:cs="Arial"/>
          <w:b/>
          <w:bCs/>
        </w:rPr>
        <w:t xml:space="preserve"> Partners</w:t>
      </w:r>
      <w:r w:rsidR="00FD4441" w:rsidRPr="0056650D">
        <w:rPr>
          <w:rFonts w:cs="Arial"/>
          <w:b/>
          <w:bCs/>
        </w:rPr>
        <w:t>,</w:t>
      </w:r>
      <w:r w:rsidRPr="0056650D">
        <w:rPr>
          <w:rFonts w:cs="Arial"/>
          <w:b/>
          <w:bCs/>
        </w:rPr>
        <w:t xml:space="preserve"> Advisors (max </w:t>
      </w:r>
      <w:r w:rsidR="00EE158A">
        <w:rPr>
          <w:rFonts w:cs="Arial"/>
          <w:b/>
          <w:bCs/>
        </w:rPr>
        <w:t>5</w:t>
      </w:r>
      <w:r w:rsidRPr="0056650D">
        <w:rPr>
          <w:rFonts w:cs="Arial"/>
          <w:b/>
          <w:bCs/>
        </w:rPr>
        <w:t>00 characters)</w:t>
      </w:r>
      <w:r w:rsidR="00576898" w:rsidRPr="0056650D">
        <w:rPr>
          <w:rFonts w:cs="Arial"/>
          <w:b/>
          <w:bCs/>
        </w:rPr>
        <w:t>:</w:t>
      </w:r>
    </w:p>
    <w:p w14:paraId="4848F373" w14:textId="5F974444" w:rsidR="00576898" w:rsidRPr="0056650D" w:rsidRDefault="00331EF7" w:rsidP="00576898">
      <w:pPr>
        <w:pStyle w:val="ListParagraph"/>
        <w:ind w:left="284"/>
        <w:rPr>
          <w:rFonts w:cs="Arial"/>
          <w:iCs/>
          <w:color w:val="000000" w:themeColor="text1"/>
        </w:rPr>
      </w:pPr>
      <w:r>
        <w:rPr>
          <w:rFonts w:cs="Arial"/>
          <w:iCs/>
          <w:color w:val="000000" w:themeColor="text1"/>
        </w:rPr>
        <w:t>Provide the name</w:t>
      </w:r>
      <w:r w:rsidR="00856A07">
        <w:rPr>
          <w:rFonts w:cs="Arial"/>
          <w:iCs/>
          <w:color w:val="000000" w:themeColor="text1"/>
        </w:rPr>
        <w:t>s</w:t>
      </w:r>
      <w:r>
        <w:rPr>
          <w:rFonts w:cs="Arial"/>
          <w:iCs/>
          <w:color w:val="000000" w:themeColor="text1"/>
        </w:rPr>
        <w:t xml:space="preserve"> of</w:t>
      </w:r>
      <w:r w:rsidR="00576898" w:rsidRPr="0056650D">
        <w:rPr>
          <w:rFonts w:cs="Arial"/>
          <w:iCs/>
          <w:color w:val="000000" w:themeColor="text1"/>
        </w:rPr>
        <w:t xml:space="preserve"> any </w:t>
      </w:r>
      <w:r w:rsidR="00405C34" w:rsidRPr="0056650D">
        <w:rPr>
          <w:rFonts w:cs="Arial"/>
          <w:iCs/>
          <w:color w:val="000000" w:themeColor="text1"/>
        </w:rPr>
        <w:t>entities</w:t>
      </w:r>
      <w:r w:rsidR="005E65D2">
        <w:rPr>
          <w:rFonts w:cs="Arial"/>
          <w:iCs/>
          <w:color w:val="000000" w:themeColor="text1"/>
        </w:rPr>
        <w:t xml:space="preserve"> or individuals</w:t>
      </w:r>
      <w:r w:rsidR="00405C34" w:rsidRPr="0056650D">
        <w:rPr>
          <w:rFonts w:cs="Arial"/>
          <w:iCs/>
          <w:color w:val="000000" w:themeColor="text1"/>
        </w:rPr>
        <w:t xml:space="preserve"> that </w:t>
      </w:r>
      <w:r w:rsidR="005E65D2">
        <w:rPr>
          <w:rFonts w:cs="Arial"/>
          <w:iCs/>
          <w:color w:val="000000" w:themeColor="text1"/>
        </w:rPr>
        <w:t xml:space="preserve">will </w:t>
      </w:r>
      <w:r w:rsidR="00405C34" w:rsidRPr="0056650D">
        <w:rPr>
          <w:rFonts w:cs="Arial"/>
          <w:iCs/>
          <w:color w:val="000000" w:themeColor="text1"/>
        </w:rPr>
        <w:t>support your company during incubation and the role</w:t>
      </w:r>
      <w:r w:rsidR="005E65D2">
        <w:rPr>
          <w:rFonts w:cs="Arial"/>
          <w:iCs/>
          <w:color w:val="000000" w:themeColor="text1"/>
        </w:rPr>
        <w:t xml:space="preserve"> that they will play</w:t>
      </w:r>
      <w:r w:rsidR="00405C34" w:rsidRPr="0056650D">
        <w:rPr>
          <w:rFonts w:cs="Arial"/>
          <w:iCs/>
          <w:color w:val="000000" w:themeColor="text1"/>
        </w:rPr>
        <w:t xml:space="preserve">. This could be </w:t>
      </w:r>
      <w:r w:rsidR="00576898" w:rsidRPr="0056650D">
        <w:rPr>
          <w:rFonts w:cs="Arial"/>
          <w:iCs/>
          <w:color w:val="000000" w:themeColor="text1"/>
        </w:rPr>
        <w:t>mentors,</w:t>
      </w:r>
      <w:r w:rsidR="005E65D2">
        <w:rPr>
          <w:rFonts w:cs="Arial"/>
          <w:iCs/>
          <w:color w:val="000000" w:themeColor="text1"/>
        </w:rPr>
        <w:t xml:space="preserve"> advisors, </w:t>
      </w:r>
      <w:r w:rsidR="00FA05E8">
        <w:rPr>
          <w:rFonts w:cs="Arial"/>
          <w:iCs/>
          <w:color w:val="000000" w:themeColor="text1"/>
        </w:rPr>
        <w:t>board members,</w:t>
      </w:r>
      <w:r w:rsidR="00576898" w:rsidRPr="0056650D">
        <w:rPr>
          <w:rFonts w:cs="Arial"/>
          <w:iCs/>
          <w:color w:val="000000" w:themeColor="text1"/>
        </w:rPr>
        <w:t xml:space="preserve"> research partners, investors, </w:t>
      </w:r>
      <w:r w:rsidR="000B3C96">
        <w:rPr>
          <w:rFonts w:cs="Arial"/>
          <w:iCs/>
          <w:color w:val="000000" w:themeColor="text1"/>
        </w:rPr>
        <w:t xml:space="preserve">funding </w:t>
      </w:r>
      <w:r w:rsidR="007C3FB3">
        <w:rPr>
          <w:rFonts w:cs="Arial"/>
          <w:iCs/>
          <w:color w:val="000000" w:themeColor="text1"/>
        </w:rPr>
        <w:t>entities</w:t>
      </w:r>
      <w:r w:rsidR="000B3C96">
        <w:rPr>
          <w:rFonts w:cs="Arial"/>
          <w:iCs/>
          <w:color w:val="000000" w:themeColor="text1"/>
        </w:rPr>
        <w:t xml:space="preserve">, </w:t>
      </w:r>
      <w:r w:rsidR="00405C34" w:rsidRPr="0056650D">
        <w:rPr>
          <w:rFonts w:cs="Arial"/>
          <w:iCs/>
          <w:color w:val="000000" w:themeColor="text1"/>
        </w:rPr>
        <w:t xml:space="preserve">potential </w:t>
      </w:r>
      <w:r w:rsidR="0008070B" w:rsidRPr="0056650D">
        <w:rPr>
          <w:rFonts w:cs="Arial"/>
          <w:iCs/>
          <w:color w:val="000000" w:themeColor="text1"/>
        </w:rPr>
        <w:t>customers</w:t>
      </w:r>
      <w:r w:rsidR="00FA05E8">
        <w:rPr>
          <w:rFonts w:cs="Arial"/>
          <w:iCs/>
          <w:color w:val="000000" w:themeColor="text1"/>
        </w:rPr>
        <w:t>, and any other stakeholders</w:t>
      </w:r>
      <w:r w:rsidR="0008070B" w:rsidRPr="0056650D">
        <w:rPr>
          <w:rFonts w:cs="Arial"/>
          <w:iCs/>
          <w:color w:val="000000" w:themeColor="text1"/>
        </w:rPr>
        <w:t>.</w:t>
      </w:r>
    </w:p>
    <w:p w14:paraId="3C0C70A4" w14:textId="77777777" w:rsidR="00CA2BC5" w:rsidRPr="0056650D" w:rsidRDefault="00CA2BC5" w:rsidP="00576898">
      <w:pPr>
        <w:pStyle w:val="ListParagraph"/>
        <w:ind w:left="284"/>
        <w:rPr>
          <w:rFonts w:cs="Arial"/>
          <w:i/>
          <w:color w:val="808080" w:themeColor="background1" w:themeShade="80"/>
        </w:rPr>
      </w:pPr>
    </w:p>
    <w:p w14:paraId="20BC8EE0" w14:textId="3198D5D9" w:rsidR="00DA4842" w:rsidRPr="0056650D" w:rsidRDefault="00DA4842" w:rsidP="00DA4842">
      <w:pPr>
        <w:pStyle w:val="ListParagraph"/>
        <w:numPr>
          <w:ilvl w:val="1"/>
          <w:numId w:val="11"/>
        </w:numPr>
        <w:ind w:left="284" w:hanging="284"/>
        <w:rPr>
          <w:rFonts w:cs="Arial"/>
          <w:b/>
          <w:bCs/>
        </w:rPr>
      </w:pPr>
      <w:r w:rsidRPr="6D64194F">
        <w:rPr>
          <w:rFonts w:cs="Arial"/>
          <w:b/>
          <w:bCs/>
        </w:rPr>
        <w:t xml:space="preserve">Vision (max </w:t>
      </w:r>
      <w:r w:rsidR="00EE158A">
        <w:rPr>
          <w:rFonts w:cs="Arial"/>
          <w:b/>
          <w:bCs/>
        </w:rPr>
        <w:t>5</w:t>
      </w:r>
      <w:r w:rsidRPr="6D64194F">
        <w:rPr>
          <w:rFonts w:cs="Arial"/>
          <w:b/>
          <w:bCs/>
        </w:rPr>
        <w:t>00 characters):</w:t>
      </w:r>
    </w:p>
    <w:p w14:paraId="78FBC99B" w14:textId="2C3CE5F4" w:rsidR="00CA2BC5" w:rsidRPr="0056650D" w:rsidRDefault="00DA4842" w:rsidP="00BB0ABD">
      <w:pPr>
        <w:pStyle w:val="ListParagraph"/>
        <w:ind w:left="284"/>
        <w:rPr>
          <w:rFonts w:cs="Arial"/>
        </w:rPr>
      </w:pPr>
      <w:r w:rsidRPr="0056650D">
        <w:rPr>
          <w:rFonts w:cs="Arial"/>
          <w:iCs/>
          <w:color w:val="000000" w:themeColor="text1"/>
        </w:rPr>
        <w:t>Please describe the vision for your company, both on short</w:t>
      </w:r>
      <w:r w:rsidR="007C3FB3">
        <w:rPr>
          <w:rFonts w:cs="Arial"/>
          <w:iCs/>
          <w:color w:val="000000" w:themeColor="text1"/>
        </w:rPr>
        <w:t>-</w:t>
      </w:r>
      <w:r w:rsidRPr="0056650D">
        <w:rPr>
          <w:rFonts w:cs="Arial"/>
          <w:iCs/>
          <w:color w:val="000000" w:themeColor="text1"/>
        </w:rPr>
        <w:t>term and on long</w:t>
      </w:r>
      <w:r w:rsidR="007C3FB3">
        <w:rPr>
          <w:rFonts w:cs="Arial"/>
          <w:iCs/>
          <w:color w:val="000000" w:themeColor="text1"/>
        </w:rPr>
        <w:t>-</w:t>
      </w:r>
      <w:r w:rsidRPr="0056650D">
        <w:rPr>
          <w:rFonts w:cs="Arial"/>
          <w:iCs/>
          <w:color w:val="000000" w:themeColor="text1"/>
        </w:rPr>
        <w:t>term.</w:t>
      </w:r>
      <w:r w:rsidR="00AC63F7">
        <w:rPr>
          <w:rFonts w:cs="Arial"/>
          <w:iCs/>
          <w:color w:val="000000" w:themeColor="text1"/>
        </w:rPr>
        <w:t xml:space="preserve"> </w:t>
      </w:r>
      <w:r w:rsidR="003E1416">
        <w:rPr>
          <w:rFonts w:cs="Arial"/>
          <w:iCs/>
          <w:color w:val="000000" w:themeColor="text1"/>
        </w:rPr>
        <w:t>Explain</w:t>
      </w:r>
      <w:r w:rsidR="00AC63F7">
        <w:rPr>
          <w:rFonts w:cs="Arial"/>
          <w:iCs/>
          <w:color w:val="000000" w:themeColor="text1"/>
        </w:rPr>
        <w:t xml:space="preserve"> how you expect to </w:t>
      </w:r>
      <w:r w:rsidR="00715891">
        <w:rPr>
          <w:rFonts w:cs="Arial"/>
          <w:iCs/>
          <w:color w:val="000000" w:themeColor="text1"/>
        </w:rPr>
        <w:t>develop</w:t>
      </w:r>
      <w:r w:rsidR="00AC63F7">
        <w:rPr>
          <w:rFonts w:cs="Arial"/>
          <w:iCs/>
          <w:color w:val="000000" w:themeColor="text1"/>
        </w:rPr>
        <w:t xml:space="preserve"> the company </w:t>
      </w:r>
      <w:r w:rsidR="00AC63F7" w:rsidRPr="00AC63F7">
        <w:rPr>
          <w:rFonts w:cs="Arial"/>
          <w:i/>
          <w:color w:val="000000" w:themeColor="text1"/>
        </w:rPr>
        <w:t>after</w:t>
      </w:r>
      <w:r w:rsidR="00AC63F7">
        <w:rPr>
          <w:rFonts w:cs="Arial"/>
          <w:iCs/>
          <w:color w:val="000000" w:themeColor="text1"/>
        </w:rPr>
        <w:t xml:space="preserve"> incubation.</w:t>
      </w:r>
    </w:p>
    <w:p w14:paraId="2FA94171" w14:textId="77777777" w:rsidR="00576898" w:rsidRDefault="00576898" w:rsidP="00576898">
      <w:pPr>
        <w:pStyle w:val="ListParagraph"/>
        <w:ind w:left="284"/>
        <w:rPr>
          <w:rFonts w:cs="Arial"/>
          <w:i/>
          <w:iCs/>
        </w:rPr>
      </w:pPr>
    </w:p>
    <w:p w14:paraId="3B0346BA" w14:textId="77777777" w:rsidR="00CB6A1B" w:rsidRPr="0056650D" w:rsidRDefault="00CB6A1B" w:rsidP="00CB6A1B">
      <w:pPr>
        <w:pStyle w:val="Heading2"/>
      </w:pPr>
      <w:r w:rsidRPr="0056650D">
        <w:t>Value Proposition &amp; Market</w:t>
      </w:r>
    </w:p>
    <w:p w14:paraId="07BD22EB" w14:textId="77777777" w:rsidR="00CB6A1B" w:rsidRPr="0056650D" w:rsidRDefault="00CB6A1B" w:rsidP="00CB6A1B">
      <w:pPr>
        <w:pStyle w:val="ListParagraph"/>
        <w:numPr>
          <w:ilvl w:val="0"/>
          <w:numId w:val="26"/>
        </w:numPr>
        <w:rPr>
          <w:rFonts w:cs="Arial"/>
          <w:b/>
          <w:bCs/>
        </w:rPr>
      </w:pPr>
      <w:r w:rsidRPr="0056650D">
        <w:rPr>
          <w:rFonts w:cs="Arial"/>
          <w:b/>
          <w:bCs/>
        </w:rPr>
        <w:t xml:space="preserve">Problem description and Value Proposition (max </w:t>
      </w:r>
      <w:r>
        <w:rPr>
          <w:rFonts w:cs="Arial"/>
          <w:b/>
          <w:bCs/>
        </w:rPr>
        <w:t>10</w:t>
      </w:r>
      <w:r w:rsidRPr="0056650D">
        <w:rPr>
          <w:rFonts w:cs="Arial"/>
          <w:b/>
          <w:bCs/>
        </w:rPr>
        <w:t>00 characters):</w:t>
      </w:r>
    </w:p>
    <w:p w14:paraId="7DF14093" w14:textId="5EA5721F" w:rsidR="00CB6A1B" w:rsidRPr="0056650D" w:rsidRDefault="00CB6A1B" w:rsidP="00CB6A1B">
      <w:pPr>
        <w:pStyle w:val="ListParagraph"/>
        <w:ind w:left="360"/>
        <w:rPr>
          <w:rFonts w:cs="Arial"/>
          <w:iCs/>
          <w:color w:val="EE0000"/>
        </w:rPr>
      </w:pPr>
      <w:r w:rsidRPr="0056650D">
        <w:rPr>
          <w:rFonts w:cs="Arial"/>
          <w:iCs/>
          <w:color w:val="000000" w:themeColor="text1"/>
        </w:rPr>
        <w:t xml:space="preserve">Describe in detail the problem or need </w:t>
      </w:r>
      <w:r w:rsidR="00511D1D">
        <w:rPr>
          <w:rFonts w:cs="Arial"/>
          <w:iCs/>
          <w:color w:val="000000" w:themeColor="text1"/>
        </w:rPr>
        <w:t>faced by</w:t>
      </w:r>
      <w:r w:rsidRPr="0056650D">
        <w:rPr>
          <w:rFonts w:cs="Arial"/>
          <w:iCs/>
          <w:color w:val="000000" w:themeColor="text1"/>
        </w:rPr>
        <w:t xml:space="preserve"> your target </w:t>
      </w:r>
      <w:r w:rsidR="00883023">
        <w:rPr>
          <w:rFonts w:cs="Arial"/>
          <w:iCs/>
          <w:color w:val="000000" w:themeColor="text1"/>
        </w:rPr>
        <w:t>users</w:t>
      </w:r>
      <w:r w:rsidR="00BD5FC1">
        <w:rPr>
          <w:rFonts w:cs="Arial"/>
          <w:iCs/>
          <w:color w:val="000000" w:themeColor="text1"/>
        </w:rPr>
        <w:t>. Also explain</w:t>
      </w:r>
      <w:r w:rsidRPr="0056650D">
        <w:rPr>
          <w:rFonts w:cs="Arial"/>
          <w:iCs/>
          <w:color w:val="000000" w:themeColor="text1"/>
        </w:rPr>
        <w:t xml:space="preserve"> why it</w:t>
      </w:r>
      <w:r>
        <w:rPr>
          <w:rFonts w:cs="Arial"/>
          <w:iCs/>
          <w:color w:val="000000" w:themeColor="text1"/>
        </w:rPr>
        <w:t xml:space="preserve"> i</w:t>
      </w:r>
      <w:r w:rsidRPr="0056650D">
        <w:rPr>
          <w:rFonts w:cs="Arial"/>
          <w:iCs/>
          <w:color w:val="000000" w:themeColor="text1"/>
        </w:rPr>
        <w:t xml:space="preserve">s important to </w:t>
      </w:r>
      <w:r w:rsidR="00883023">
        <w:rPr>
          <w:rFonts w:cs="Arial"/>
          <w:iCs/>
          <w:color w:val="000000" w:themeColor="text1"/>
        </w:rPr>
        <w:t>address</w:t>
      </w:r>
      <w:r w:rsidRPr="0056650D">
        <w:rPr>
          <w:rFonts w:cs="Arial"/>
          <w:iCs/>
          <w:color w:val="000000" w:themeColor="text1"/>
        </w:rPr>
        <w:t xml:space="preserve"> </w:t>
      </w:r>
      <w:r w:rsidR="00336AA0">
        <w:rPr>
          <w:rFonts w:cs="Arial"/>
          <w:iCs/>
          <w:color w:val="000000" w:themeColor="text1"/>
        </w:rPr>
        <w:t>the problem</w:t>
      </w:r>
      <w:r w:rsidR="00883023">
        <w:rPr>
          <w:rFonts w:cs="Arial"/>
          <w:iCs/>
          <w:color w:val="000000" w:themeColor="text1"/>
        </w:rPr>
        <w:t xml:space="preserve"> and why the timing </w:t>
      </w:r>
      <w:r w:rsidR="0032703E">
        <w:rPr>
          <w:rFonts w:cs="Arial"/>
          <w:iCs/>
          <w:color w:val="000000" w:themeColor="text1"/>
        </w:rPr>
        <w:t xml:space="preserve">is right for </w:t>
      </w:r>
      <w:r w:rsidR="00336AA0">
        <w:rPr>
          <w:rFonts w:cs="Arial"/>
          <w:iCs/>
          <w:color w:val="000000" w:themeColor="text1"/>
        </w:rPr>
        <w:t xml:space="preserve">what </w:t>
      </w:r>
      <w:r w:rsidR="0032703E">
        <w:rPr>
          <w:rFonts w:cs="Arial"/>
          <w:iCs/>
          <w:color w:val="000000" w:themeColor="text1"/>
        </w:rPr>
        <w:t>your company</w:t>
      </w:r>
      <w:r w:rsidR="00336AA0">
        <w:rPr>
          <w:rFonts w:cs="Arial"/>
          <w:iCs/>
          <w:color w:val="000000" w:themeColor="text1"/>
        </w:rPr>
        <w:t xml:space="preserve"> will offer</w:t>
      </w:r>
      <w:r w:rsidRPr="0056650D">
        <w:rPr>
          <w:rFonts w:cs="Arial"/>
          <w:iCs/>
          <w:color w:val="000000" w:themeColor="text1"/>
        </w:rPr>
        <w:t xml:space="preserve">. </w:t>
      </w:r>
    </w:p>
    <w:p w14:paraId="2B4731E1" w14:textId="77777777" w:rsidR="00CB6A1B" w:rsidRPr="0056650D" w:rsidRDefault="00CB6A1B" w:rsidP="00CB6A1B">
      <w:pPr>
        <w:pStyle w:val="ListParagraph"/>
        <w:ind w:left="284"/>
        <w:rPr>
          <w:rFonts w:cs="Arial"/>
          <w:iCs/>
          <w:color w:val="808080" w:themeColor="background1" w:themeShade="80"/>
        </w:rPr>
      </w:pPr>
    </w:p>
    <w:p w14:paraId="65513C8F" w14:textId="4CE3836A" w:rsidR="00CB6A1B" w:rsidRPr="0056650D" w:rsidRDefault="00CB6A1B" w:rsidP="00CB6A1B">
      <w:pPr>
        <w:pStyle w:val="ListParagraph"/>
        <w:ind w:left="360"/>
        <w:rPr>
          <w:rFonts w:cs="Arial"/>
          <w:iCs/>
          <w:color w:val="000000" w:themeColor="text1"/>
        </w:rPr>
      </w:pPr>
      <w:r w:rsidRPr="0056650D">
        <w:rPr>
          <w:rFonts w:cs="Arial"/>
          <w:iCs/>
          <w:color w:val="000000" w:themeColor="text1"/>
        </w:rPr>
        <w:t>Summarize the Value Proposition</w:t>
      </w:r>
      <w:r w:rsidR="009E00B7">
        <w:rPr>
          <w:rFonts w:cs="Arial"/>
          <w:iCs/>
          <w:color w:val="000000" w:themeColor="text1"/>
        </w:rPr>
        <w:t xml:space="preserve"> in a clear and </w:t>
      </w:r>
      <w:r w:rsidR="00CC0DD2">
        <w:rPr>
          <w:rFonts w:cs="Arial"/>
          <w:iCs/>
          <w:color w:val="000000" w:themeColor="text1"/>
        </w:rPr>
        <w:t>concise</w:t>
      </w:r>
      <w:r w:rsidR="009E00B7">
        <w:rPr>
          <w:rFonts w:cs="Arial"/>
          <w:iCs/>
          <w:color w:val="000000" w:themeColor="text1"/>
        </w:rPr>
        <w:t xml:space="preserve"> statement explaining why a customer should choose your product or service over competitors</w:t>
      </w:r>
      <w:r w:rsidR="00CC0DD2">
        <w:rPr>
          <w:rFonts w:cs="Arial"/>
          <w:iCs/>
          <w:color w:val="000000" w:themeColor="text1"/>
        </w:rPr>
        <w:t>, detailing the unique benefits, problem-solving capabilities, and specific value it delivers.</w:t>
      </w:r>
    </w:p>
    <w:p w14:paraId="788D2026" w14:textId="77777777" w:rsidR="00CB6A1B" w:rsidRPr="0056650D" w:rsidRDefault="00CB6A1B" w:rsidP="00CB6A1B">
      <w:pPr>
        <w:pStyle w:val="ListParagraph"/>
        <w:ind w:left="284"/>
        <w:rPr>
          <w:rFonts w:cs="Arial"/>
          <w:i/>
          <w:color w:val="000000" w:themeColor="text1"/>
        </w:rPr>
      </w:pPr>
    </w:p>
    <w:p w14:paraId="591748B7" w14:textId="739113A4" w:rsidR="00CB6A1B" w:rsidRPr="0056650D" w:rsidRDefault="00CB6A1B" w:rsidP="00CB6A1B">
      <w:pPr>
        <w:pStyle w:val="ListParagraph"/>
        <w:numPr>
          <w:ilvl w:val="0"/>
          <w:numId w:val="26"/>
        </w:numPr>
        <w:rPr>
          <w:rFonts w:cs="Arial"/>
          <w:b/>
          <w:bCs/>
        </w:rPr>
      </w:pPr>
      <w:r w:rsidRPr="0056650D">
        <w:rPr>
          <w:rFonts w:cs="Arial"/>
          <w:b/>
          <w:bCs/>
        </w:rPr>
        <w:t xml:space="preserve">Market Size, Potential, Target Customers </w:t>
      </w:r>
      <w:r w:rsidR="0080439B">
        <w:rPr>
          <w:rFonts w:cs="Arial"/>
          <w:b/>
          <w:bCs/>
        </w:rPr>
        <w:t xml:space="preserve">and Traction </w:t>
      </w:r>
      <w:r w:rsidRPr="0056650D">
        <w:rPr>
          <w:rFonts w:cs="Arial"/>
          <w:b/>
          <w:bCs/>
        </w:rPr>
        <w:t xml:space="preserve">(max </w:t>
      </w:r>
      <w:r>
        <w:rPr>
          <w:rFonts w:cs="Arial"/>
          <w:b/>
          <w:bCs/>
        </w:rPr>
        <w:t>10</w:t>
      </w:r>
      <w:r w:rsidRPr="0056650D">
        <w:rPr>
          <w:rFonts w:cs="Arial"/>
          <w:b/>
          <w:bCs/>
        </w:rPr>
        <w:t>00 characters):</w:t>
      </w:r>
    </w:p>
    <w:p w14:paraId="6D4D7882" w14:textId="3E5248D3" w:rsidR="00CB6A1B" w:rsidRPr="0056650D" w:rsidRDefault="00CB6A1B" w:rsidP="00CB6A1B">
      <w:pPr>
        <w:pStyle w:val="ListParagraph"/>
        <w:ind w:left="360"/>
        <w:rPr>
          <w:rFonts w:cs="Arial"/>
          <w:iCs/>
          <w:color w:val="000000" w:themeColor="text1"/>
        </w:rPr>
      </w:pPr>
      <w:r w:rsidRPr="0056650D">
        <w:rPr>
          <w:rFonts w:cs="Arial"/>
          <w:iCs/>
          <w:color w:val="000000" w:themeColor="text1"/>
        </w:rPr>
        <w:t xml:space="preserve">Estimate how large your market is, </w:t>
      </w:r>
      <w:r w:rsidR="00E71096">
        <w:rPr>
          <w:rFonts w:cs="Arial"/>
          <w:iCs/>
          <w:color w:val="000000" w:themeColor="text1"/>
        </w:rPr>
        <w:t xml:space="preserve">its current </w:t>
      </w:r>
      <w:r w:rsidRPr="0056650D">
        <w:rPr>
          <w:rFonts w:cs="Arial"/>
          <w:iCs/>
          <w:color w:val="000000" w:themeColor="text1"/>
        </w:rPr>
        <w:t>growth rate, and your target share. Explain your estimation method, citing sources if available.</w:t>
      </w:r>
      <w:r w:rsidRPr="0056650D" w:rsidDel="003F551B">
        <w:rPr>
          <w:rFonts w:cs="Arial"/>
          <w:iCs/>
          <w:color w:val="000000" w:themeColor="text1"/>
        </w:rPr>
        <w:t xml:space="preserve"> </w:t>
      </w:r>
    </w:p>
    <w:p w14:paraId="5014FFDF" w14:textId="77777777" w:rsidR="00CB6A1B" w:rsidRPr="0056650D" w:rsidRDefault="00CB6A1B" w:rsidP="00CB6A1B">
      <w:pPr>
        <w:pStyle w:val="ListParagraph"/>
        <w:ind w:left="284"/>
        <w:rPr>
          <w:rFonts w:cs="Arial"/>
          <w:iCs/>
          <w:color w:val="000000" w:themeColor="text1"/>
        </w:rPr>
      </w:pPr>
    </w:p>
    <w:p w14:paraId="4B1BFE41" w14:textId="77777777" w:rsidR="00A95A84" w:rsidRDefault="00CB6A1B" w:rsidP="00CB6A1B">
      <w:pPr>
        <w:pStyle w:val="ListParagraph"/>
        <w:ind w:left="360"/>
        <w:rPr>
          <w:rFonts w:cs="Arial"/>
          <w:iCs/>
          <w:color w:val="000000" w:themeColor="text1"/>
        </w:rPr>
      </w:pPr>
      <w:r w:rsidRPr="0056650D">
        <w:rPr>
          <w:rFonts w:cs="Arial"/>
          <w:iCs/>
          <w:color w:val="000000" w:themeColor="text1"/>
        </w:rPr>
        <w:t xml:space="preserve">Identify who your main </w:t>
      </w:r>
      <w:r>
        <w:rPr>
          <w:rFonts w:cs="Arial"/>
          <w:iCs/>
          <w:color w:val="000000" w:themeColor="text1"/>
        </w:rPr>
        <w:t xml:space="preserve">target </w:t>
      </w:r>
      <w:r w:rsidRPr="0056650D">
        <w:rPr>
          <w:rFonts w:cs="Arial"/>
          <w:iCs/>
          <w:color w:val="000000" w:themeColor="text1"/>
        </w:rPr>
        <w:t>customers are.</w:t>
      </w:r>
      <w:r>
        <w:rPr>
          <w:rFonts w:cs="Arial"/>
          <w:iCs/>
          <w:color w:val="000000" w:themeColor="text1"/>
        </w:rPr>
        <w:t xml:space="preserve"> </w:t>
      </w:r>
    </w:p>
    <w:p w14:paraId="745424C1" w14:textId="77777777" w:rsidR="00A95A84" w:rsidRDefault="00A95A84" w:rsidP="00CB6A1B">
      <w:pPr>
        <w:pStyle w:val="ListParagraph"/>
        <w:ind w:left="360"/>
        <w:rPr>
          <w:rFonts w:cs="Arial"/>
          <w:iCs/>
          <w:color w:val="000000" w:themeColor="text1"/>
        </w:rPr>
      </w:pPr>
    </w:p>
    <w:p w14:paraId="50A8F663" w14:textId="39851128" w:rsidR="00CB6A1B" w:rsidRPr="0056650D" w:rsidRDefault="00EF7A63" w:rsidP="00CB6A1B">
      <w:pPr>
        <w:pStyle w:val="ListParagraph"/>
        <w:ind w:left="360"/>
        <w:rPr>
          <w:rFonts w:cs="Arial"/>
          <w:i/>
          <w:color w:val="808080" w:themeColor="background1" w:themeShade="80"/>
        </w:rPr>
      </w:pPr>
      <w:r>
        <w:rPr>
          <w:rFonts w:cs="Arial"/>
          <w:iCs/>
          <w:color w:val="000000" w:themeColor="text1"/>
        </w:rPr>
        <w:t>Describe the customer validation done and r</w:t>
      </w:r>
      <w:r w:rsidR="00CB6A1B">
        <w:rPr>
          <w:rFonts w:cs="Arial"/>
          <w:iCs/>
          <w:color w:val="000000" w:themeColor="text1"/>
        </w:rPr>
        <w:t>efer to any feedback receive</w:t>
      </w:r>
      <w:r w:rsidR="00E71096">
        <w:rPr>
          <w:rFonts w:cs="Arial"/>
          <w:iCs/>
          <w:color w:val="000000" w:themeColor="text1"/>
        </w:rPr>
        <w:t>d</w:t>
      </w:r>
      <w:r w:rsidR="00CB6A1B">
        <w:rPr>
          <w:rFonts w:cs="Arial"/>
          <w:iCs/>
          <w:color w:val="000000" w:themeColor="text1"/>
        </w:rPr>
        <w:t xml:space="preserve"> from users</w:t>
      </w:r>
      <w:r w:rsidR="00BF1EB1">
        <w:rPr>
          <w:rFonts w:cs="Arial"/>
          <w:iCs/>
          <w:color w:val="000000" w:themeColor="text1"/>
        </w:rPr>
        <w:t>/customers</w:t>
      </w:r>
      <w:r w:rsidR="00CB6A1B">
        <w:rPr>
          <w:rFonts w:cs="Arial"/>
          <w:iCs/>
          <w:color w:val="000000" w:themeColor="text1"/>
        </w:rPr>
        <w:t xml:space="preserve"> </w:t>
      </w:r>
      <w:r w:rsidR="001E5759">
        <w:rPr>
          <w:rFonts w:cs="Arial"/>
          <w:iCs/>
          <w:color w:val="000000" w:themeColor="text1"/>
        </w:rPr>
        <w:t>that have validated</w:t>
      </w:r>
      <w:r w:rsidR="00CB6A1B">
        <w:rPr>
          <w:rFonts w:cs="Arial"/>
          <w:iCs/>
          <w:color w:val="000000" w:themeColor="text1"/>
        </w:rPr>
        <w:t xml:space="preserve"> your </w:t>
      </w:r>
      <w:r w:rsidR="0084321E">
        <w:rPr>
          <w:rFonts w:cs="Arial"/>
          <w:iCs/>
          <w:color w:val="000000" w:themeColor="text1"/>
        </w:rPr>
        <w:t>product or service</w:t>
      </w:r>
      <w:r w:rsidR="00CB6A1B">
        <w:rPr>
          <w:rFonts w:cs="Arial"/>
          <w:iCs/>
          <w:color w:val="000000" w:themeColor="text1"/>
        </w:rPr>
        <w:t>.</w:t>
      </w:r>
    </w:p>
    <w:p w14:paraId="7D010EC6" w14:textId="77777777" w:rsidR="00CB6A1B" w:rsidRPr="0056650D" w:rsidRDefault="00CB6A1B" w:rsidP="00CB6A1B">
      <w:pPr>
        <w:pStyle w:val="ListParagraph"/>
        <w:ind w:left="284"/>
        <w:rPr>
          <w:rFonts w:cs="Arial"/>
        </w:rPr>
      </w:pPr>
    </w:p>
    <w:p w14:paraId="2CA0C7D4" w14:textId="282D2992" w:rsidR="00CB6A1B" w:rsidRDefault="00CB6A1B" w:rsidP="00CB6A1B">
      <w:pPr>
        <w:pStyle w:val="ListParagraph"/>
        <w:numPr>
          <w:ilvl w:val="0"/>
          <w:numId w:val="26"/>
        </w:numPr>
        <w:rPr>
          <w:rFonts w:cs="Arial"/>
          <w:b/>
          <w:bCs/>
        </w:rPr>
      </w:pPr>
      <w:r w:rsidRPr="0056650D">
        <w:rPr>
          <w:rFonts w:cs="Arial"/>
          <w:b/>
          <w:bCs/>
        </w:rPr>
        <w:t xml:space="preserve">Competition (max </w:t>
      </w:r>
      <w:r>
        <w:rPr>
          <w:rFonts w:cs="Arial"/>
          <w:b/>
          <w:bCs/>
        </w:rPr>
        <w:t>10</w:t>
      </w:r>
      <w:r w:rsidRPr="0056650D">
        <w:rPr>
          <w:rFonts w:cs="Arial"/>
          <w:b/>
          <w:bCs/>
        </w:rPr>
        <w:t>00 characters):</w:t>
      </w:r>
    </w:p>
    <w:p w14:paraId="5A6049FD" w14:textId="74CBF155" w:rsidR="00CB6A1B" w:rsidRPr="00F64D81" w:rsidRDefault="00CB6A1B" w:rsidP="00F64D81">
      <w:pPr>
        <w:pStyle w:val="ListParagraph"/>
        <w:ind w:left="360"/>
        <w:rPr>
          <w:rFonts w:cs="Arial"/>
          <w:b/>
          <w:bCs/>
        </w:rPr>
      </w:pPr>
      <w:r w:rsidRPr="00537993">
        <w:rPr>
          <w:rFonts w:cs="Arial"/>
          <w:iCs/>
          <w:color w:val="000000" w:themeColor="text1"/>
        </w:rPr>
        <w:t xml:space="preserve">List your main competitors </w:t>
      </w:r>
      <w:r w:rsidR="008B75AE">
        <w:rPr>
          <w:rFonts w:cs="Arial"/>
          <w:iCs/>
          <w:color w:val="000000" w:themeColor="text1"/>
        </w:rPr>
        <w:t>and</w:t>
      </w:r>
      <w:r w:rsidRPr="00537993">
        <w:rPr>
          <w:rFonts w:cs="Arial"/>
          <w:iCs/>
          <w:color w:val="000000" w:themeColor="text1"/>
        </w:rPr>
        <w:t xml:space="preserve"> alternative solutions. Explain </w:t>
      </w:r>
      <w:r w:rsidR="00B22CE3">
        <w:rPr>
          <w:rFonts w:cs="Arial"/>
          <w:iCs/>
          <w:color w:val="000000" w:themeColor="text1"/>
        </w:rPr>
        <w:t>why</w:t>
      </w:r>
      <w:r w:rsidR="00DA0A39">
        <w:rPr>
          <w:rFonts w:cs="Arial"/>
          <w:iCs/>
          <w:color w:val="000000" w:themeColor="text1"/>
        </w:rPr>
        <w:t xml:space="preserve"> </w:t>
      </w:r>
      <w:r w:rsidRPr="00537993">
        <w:rPr>
          <w:rFonts w:cs="Arial"/>
          <w:iCs/>
          <w:color w:val="000000" w:themeColor="text1"/>
        </w:rPr>
        <w:t>your offer is better</w:t>
      </w:r>
      <w:r w:rsidR="00D84994">
        <w:rPr>
          <w:rFonts w:cs="Arial"/>
          <w:iCs/>
          <w:color w:val="000000" w:themeColor="text1"/>
        </w:rPr>
        <w:t xml:space="preserve"> and how you will position your business to be competitive.</w:t>
      </w:r>
      <w:r w:rsidRPr="00537993">
        <w:rPr>
          <w:rFonts w:cs="Arial"/>
          <w:iCs/>
          <w:color w:val="000000" w:themeColor="text1"/>
        </w:rPr>
        <w:t xml:space="preserve"> </w:t>
      </w:r>
    </w:p>
    <w:p w14:paraId="321F77AB" w14:textId="5F7317F5" w:rsidR="00FD7D13" w:rsidRPr="005F2EB2" w:rsidRDefault="007A6EC6" w:rsidP="005F2EB2">
      <w:pPr>
        <w:pStyle w:val="Heading2"/>
      </w:pPr>
      <w:r w:rsidRPr="0056650D">
        <w:t xml:space="preserve">Technology &amp; </w:t>
      </w:r>
      <w:r w:rsidR="003F551B" w:rsidRPr="0056650D">
        <w:t>Services</w:t>
      </w:r>
      <w:r w:rsidR="003F551B" w:rsidRPr="0056650D">
        <w:rPr>
          <w:color w:val="365F91" w:themeColor="accent1" w:themeShade="BF"/>
          <w:sz w:val="28"/>
          <w:szCs w:val="28"/>
        </w:rPr>
        <w:t xml:space="preserve"> </w:t>
      </w:r>
    </w:p>
    <w:p w14:paraId="63DD7CC3" w14:textId="01AAE461" w:rsidR="00A70780" w:rsidRPr="0056650D" w:rsidRDefault="00FD7D13" w:rsidP="00A70780">
      <w:pPr>
        <w:pStyle w:val="ListParagraph"/>
        <w:numPr>
          <w:ilvl w:val="0"/>
          <w:numId w:val="25"/>
        </w:numPr>
        <w:rPr>
          <w:rFonts w:cs="Arial"/>
          <w:b/>
          <w:bCs/>
        </w:rPr>
      </w:pPr>
      <w:r w:rsidRPr="00A70780">
        <w:rPr>
          <w:rFonts w:cs="Arial"/>
          <w:b/>
          <w:bCs/>
        </w:rPr>
        <w:t xml:space="preserve">Space Connection (max </w:t>
      </w:r>
      <w:r w:rsidR="007C32D1" w:rsidRPr="00A70780">
        <w:rPr>
          <w:rFonts w:cs="Arial"/>
          <w:b/>
          <w:bCs/>
        </w:rPr>
        <w:t>10</w:t>
      </w:r>
      <w:r w:rsidRPr="00A70780">
        <w:rPr>
          <w:rFonts w:cs="Arial"/>
          <w:b/>
          <w:bCs/>
        </w:rPr>
        <w:t xml:space="preserve">00 characters) </w:t>
      </w:r>
    </w:p>
    <w:p w14:paraId="4A02EC67" w14:textId="1C066C35" w:rsidR="005C00CD" w:rsidRPr="00A70780" w:rsidRDefault="00ED7A4B" w:rsidP="00F64D81">
      <w:pPr>
        <w:pStyle w:val="ListParagraph"/>
        <w:ind w:left="360"/>
        <w:rPr>
          <w:rFonts w:cs="Arial"/>
          <w:iCs/>
          <w:color w:val="000000" w:themeColor="text1"/>
        </w:rPr>
      </w:pPr>
      <w:r w:rsidRPr="00A70780">
        <w:rPr>
          <w:rFonts w:cs="Arial"/>
          <w:iCs/>
          <w:color w:val="000000" w:themeColor="text1"/>
        </w:rPr>
        <w:t xml:space="preserve">Explain in detail </w:t>
      </w:r>
      <w:r w:rsidR="004C7D34" w:rsidRPr="00A70780">
        <w:rPr>
          <w:rFonts w:cs="Arial"/>
          <w:iCs/>
          <w:color w:val="000000" w:themeColor="text1"/>
        </w:rPr>
        <w:t xml:space="preserve">how </w:t>
      </w:r>
      <w:r w:rsidR="00036560" w:rsidRPr="00A70780">
        <w:rPr>
          <w:rFonts w:cs="Arial"/>
          <w:iCs/>
          <w:color w:val="000000" w:themeColor="text1"/>
        </w:rPr>
        <w:t xml:space="preserve">space </w:t>
      </w:r>
      <w:r w:rsidR="001A414A" w:rsidRPr="00A70780">
        <w:rPr>
          <w:rFonts w:cs="Arial"/>
          <w:iCs/>
          <w:color w:val="000000" w:themeColor="text1"/>
        </w:rPr>
        <w:t xml:space="preserve">is central to </w:t>
      </w:r>
      <w:r w:rsidR="00041E79" w:rsidRPr="00A70780">
        <w:rPr>
          <w:rFonts w:cs="Arial"/>
          <w:iCs/>
          <w:color w:val="000000" w:themeColor="text1"/>
        </w:rPr>
        <w:t>your start-up’s value proposition</w:t>
      </w:r>
      <w:r w:rsidR="0059150C" w:rsidRPr="00A70780">
        <w:rPr>
          <w:rFonts w:cs="Arial"/>
          <w:iCs/>
          <w:color w:val="000000" w:themeColor="text1"/>
        </w:rPr>
        <w:t xml:space="preserve"> - </w:t>
      </w:r>
      <w:r w:rsidRPr="00A70780">
        <w:rPr>
          <w:rFonts w:cs="Arial"/>
          <w:iCs/>
          <w:color w:val="000000" w:themeColor="text1"/>
        </w:rPr>
        <w:t>which space data, services, technology, etc. will be used</w:t>
      </w:r>
      <w:r w:rsidR="00426F6C" w:rsidRPr="00A70780">
        <w:rPr>
          <w:rFonts w:cs="Arial"/>
          <w:iCs/>
          <w:color w:val="000000" w:themeColor="text1"/>
        </w:rPr>
        <w:t xml:space="preserve">, including whether your solution is </w:t>
      </w:r>
      <w:r w:rsidR="00F67CCF" w:rsidRPr="00A70780">
        <w:rPr>
          <w:rFonts w:cs="Arial"/>
          <w:iCs/>
          <w:color w:val="000000" w:themeColor="text1"/>
        </w:rPr>
        <w:t>positioned upstream or downstream in the space value chain</w:t>
      </w:r>
      <w:r w:rsidR="009A5516">
        <w:rPr>
          <w:rStyle w:val="FootnoteReference"/>
          <w:rFonts w:cs="Arial"/>
          <w:iCs/>
          <w:color w:val="000000" w:themeColor="text1"/>
        </w:rPr>
        <w:footnoteReference w:id="7"/>
      </w:r>
      <w:r w:rsidR="0059150C" w:rsidRPr="00A70780">
        <w:rPr>
          <w:rFonts w:cs="Arial"/>
          <w:iCs/>
          <w:color w:val="000000" w:themeColor="text1"/>
        </w:rPr>
        <w:t>.</w:t>
      </w:r>
      <w:r w:rsidRPr="00A70780">
        <w:rPr>
          <w:rFonts w:cs="Arial"/>
          <w:iCs/>
          <w:color w:val="000000" w:themeColor="text1"/>
        </w:rPr>
        <w:t xml:space="preserve"> Explain why </w:t>
      </w:r>
      <w:r w:rsidR="00BD4E16" w:rsidRPr="00A70780">
        <w:rPr>
          <w:rFonts w:cs="Arial"/>
          <w:iCs/>
          <w:color w:val="000000" w:themeColor="text1"/>
        </w:rPr>
        <w:t>your proposed offering</w:t>
      </w:r>
      <w:r w:rsidRPr="00A70780">
        <w:rPr>
          <w:rFonts w:cs="Arial"/>
          <w:iCs/>
          <w:color w:val="000000" w:themeColor="text1"/>
        </w:rPr>
        <w:t xml:space="preserve"> is innovative.</w:t>
      </w:r>
      <w:r w:rsidR="00FD4F32" w:rsidRPr="00A70780">
        <w:rPr>
          <w:rFonts w:cs="Arial"/>
          <w:iCs/>
          <w:color w:val="000000" w:themeColor="text1"/>
        </w:rPr>
        <w:t xml:space="preserve"> </w:t>
      </w:r>
    </w:p>
    <w:p w14:paraId="3D1EB522" w14:textId="35FA5F52" w:rsidR="00FD7D13" w:rsidRPr="00710A03" w:rsidRDefault="007B52B4" w:rsidP="00710A03">
      <w:pPr>
        <w:ind w:left="360"/>
        <w:rPr>
          <w:rFonts w:cs="Arial"/>
          <w:iCs/>
          <w:color w:val="000000" w:themeColor="text1"/>
        </w:rPr>
      </w:pPr>
      <w:r>
        <w:rPr>
          <w:rFonts w:cs="Arial"/>
          <w:iCs/>
          <w:color w:val="000000" w:themeColor="text1"/>
        </w:rPr>
        <w:t xml:space="preserve">In case an ESA patent is intended to be used, please first contact the ESA </w:t>
      </w:r>
      <w:r w:rsidR="0046501B">
        <w:rPr>
          <w:rFonts w:cs="Arial"/>
          <w:iCs/>
          <w:color w:val="000000" w:themeColor="text1"/>
        </w:rPr>
        <w:t>patent</w:t>
      </w:r>
      <w:r>
        <w:rPr>
          <w:rFonts w:cs="Arial"/>
          <w:iCs/>
          <w:color w:val="000000" w:themeColor="text1"/>
        </w:rPr>
        <w:t xml:space="preserve"> office (</w:t>
      </w:r>
      <w:hyperlink r:id="rId11" w:history="1">
        <w:r w:rsidR="0046501B" w:rsidRPr="0046501B">
          <w:rPr>
            <w:rStyle w:val="Hyperlink"/>
            <w:rFonts w:cs="Arial"/>
            <w:iCs/>
          </w:rPr>
          <w:t>patent@esa.int</w:t>
        </w:r>
      </w:hyperlink>
      <w:r>
        <w:rPr>
          <w:rFonts w:cs="Arial"/>
          <w:iCs/>
          <w:color w:val="000000" w:themeColor="text1"/>
        </w:rPr>
        <w:t>)</w:t>
      </w:r>
      <w:r w:rsidR="00B85724">
        <w:rPr>
          <w:rFonts w:cs="Arial"/>
          <w:iCs/>
          <w:color w:val="000000" w:themeColor="text1"/>
        </w:rPr>
        <w:t>. Please</w:t>
      </w:r>
      <w:r w:rsidR="00922B8F">
        <w:rPr>
          <w:rFonts w:cs="Arial"/>
          <w:iCs/>
          <w:color w:val="000000" w:themeColor="text1"/>
        </w:rPr>
        <w:t xml:space="preserve"> request </w:t>
      </w:r>
      <w:r w:rsidR="00B85724">
        <w:rPr>
          <w:rFonts w:cs="Arial"/>
          <w:iCs/>
          <w:color w:val="000000" w:themeColor="text1"/>
        </w:rPr>
        <w:t xml:space="preserve">support to evaluate the </w:t>
      </w:r>
      <w:r w:rsidR="00381B3F">
        <w:rPr>
          <w:rFonts w:cs="Arial"/>
          <w:iCs/>
          <w:color w:val="000000" w:themeColor="text1"/>
        </w:rPr>
        <w:t xml:space="preserve">feasibility and usefulness of the patented technology </w:t>
      </w:r>
      <w:r w:rsidR="00922B8F">
        <w:rPr>
          <w:rFonts w:cs="Arial"/>
          <w:iCs/>
          <w:color w:val="000000" w:themeColor="text1"/>
        </w:rPr>
        <w:t xml:space="preserve">for the proposed solution. A positive statement </w:t>
      </w:r>
      <w:r w:rsidR="00381B3F">
        <w:rPr>
          <w:rFonts w:cs="Arial"/>
          <w:iCs/>
          <w:color w:val="000000" w:themeColor="text1"/>
        </w:rPr>
        <w:t>is required</w:t>
      </w:r>
      <w:r w:rsidR="00BF0C7C">
        <w:rPr>
          <w:rFonts w:cs="Arial"/>
          <w:iCs/>
          <w:color w:val="000000" w:themeColor="text1"/>
        </w:rPr>
        <w:t xml:space="preserve"> to be eligible for incubation.</w:t>
      </w:r>
    </w:p>
    <w:p w14:paraId="24C84193" w14:textId="431F9A68" w:rsidR="00BF7D44" w:rsidRPr="0056650D" w:rsidRDefault="007A6EC6" w:rsidP="6D64194F">
      <w:pPr>
        <w:pStyle w:val="ListParagraph"/>
        <w:numPr>
          <w:ilvl w:val="0"/>
          <w:numId w:val="25"/>
        </w:numPr>
        <w:rPr>
          <w:rFonts w:cs="Arial"/>
          <w:i/>
          <w:iCs/>
          <w:color w:val="000000" w:themeColor="text1"/>
        </w:rPr>
      </w:pPr>
      <w:r w:rsidRPr="6D64194F">
        <w:rPr>
          <w:rFonts w:cs="Arial"/>
          <w:b/>
          <w:bCs/>
        </w:rPr>
        <w:t>Product/Service Description</w:t>
      </w:r>
      <w:r w:rsidR="00FD4441" w:rsidRPr="6D64194F">
        <w:rPr>
          <w:rFonts w:cs="Arial"/>
          <w:b/>
          <w:bCs/>
        </w:rPr>
        <w:t xml:space="preserve"> and Technical Feasibility</w:t>
      </w:r>
      <w:r w:rsidR="00BF7D44" w:rsidRPr="6D64194F">
        <w:rPr>
          <w:rFonts w:cs="Arial"/>
          <w:b/>
          <w:bCs/>
        </w:rPr>
        <w:t xml:space="preserve"> </w:t>
      </w:r>
      <w:r w:rsidRPr="6D64194F">
        <w:rPr>
          <w:rFonts w:cs="Arial"/>
          <w:b/>
          <w:bCs/>
        </w:rPr>
        <w:t xml:space="preserve">(max </w:t>
      </w:r>
      <w:r w:rsidR="00EE158A">
        <w:rPr>
          <w:rFonts w:cs="Arial"/>
          <w:b/>
          <w:bCs/>
        </w:rPr>
        <w:t>10</w:t>
      </w:r>
      <w:r w:rsidR="00FD4441" w:rsidRPr="6D64194F">
        <w:rPr>
          <w:rFonts w:cs="Arial"/>
          <w:b/>
          <w:bCs/>
        </w:rPr>
        <w:t xml:space="preserve">00 </w:t>
      </w:r>
      <w:r w:rsidRPr="6D64194F">
        <w:rPr>
          <w:rFonts w:cs="Arial"/>
          <w:b/>
          <w:bCs/>
        </w:rPr>
        <w:t>characters)</w:t>
      </w:r>
      <w:r w:rsidR="00576898" w:rsidRPr="6D64194F">
        <w:rPr>
          <w:rFonts w:cs="Arial"/>
          <w:b/>
          <w:bCs/>
        </w:rPr>
        <w:t>:</w:t>
      </w:r>
      <w:r>
        <w:br/>
      </w:r>
      <w:r w:rsidR="00576898" w:rsidRPr="6D64194F">
        <w:rPr>
          <w:rFonts w:cs="Arial"/>
          <w:color w:val="000000" w:themeColor="text1"/>
        </w:rPr>
        <w:t xml:space="preserve">Describe your </w:t>
      </w:r>
      <w:r w:rsidR="00FD4441" w:rsidRPr="6D64194F">
        <w:rPr>
          <w:rFonts w:cs="Arial"/>
          <w:color w:val="000000" w:themeColor="text1"/>
        </w:rPr>
        <w:t xml:space="preserve">intended </w:t>
      </w:r>
      <w:r w:rsidR="00576898" w:rsidRPr="6D64194F">
        <w:rPr>
          <w:rFonts w:cs="Arial"/>
          <w:color w:val="000000" w:themeColor="text1"/>
        </w:rPr>
        <w:t xml:space="preserve">product or service and how it addresses the </w:t>
      </w:r>
      <w:r w:rsidR="000C6745" w:rsidRPr="6D64194F">
        <w:rPr>
          <w:rFonts w:cs="Arial"/>
          <w:color w:val="000000" w:themeColor="text1"/>
        </w:rPr>
        <w:t xml:space="preserve">user </w:t>
      </w:r>
      <w:r w:rsidR="00576898" w:rsidRPr="6D64194F">
        <w:rPr>
          <w:rFonts w:cs="Arial"/>
          <w:color w:val="000000" w:themeColor="text1"/>
        </w:rPr>
        <w:t xml:space="preserve">problem </w:t>
      </w:r>
      <w:r w:rsidR="000C6745" w:rsidRPr="6D64194F">
        <w:rPr>
          <w:rFonts w:cs="Arial"/>
          <w:color w:val="000000" w:themeColor="text1"/>
        </w:rPr>
        <w:t xml:space="preserve">that </w:t>
      </w:r>
      <w:r w:rsidR="00576898" w:rsidRPr="6D64194F">
        <w:rPr>
          <w:rFonts w:cs="Arial"/>
          <w:color w:val="000000" w:themeColor="text1"/>
        </w:rPr>
        <w:t xml:space="preserve">you </w:t>
      </w:r>
      <w:r w:rsidR="00FD7D13" w:rsidRPr="6D64194F">
        <w:rPr>
          <w:rFonts w:cs="Arial"/>
          <w:color w:val="000000" w:themeColor="text1"/>
        </w:rPr>
        <w:t xml:space="preserve">have </w:t>
      </w:r>
      <w:r w:rsidR="00576898" w:rsidRPr="6D64194F">
        <w:rPr>
          <w:rFonts w:cs="Arial"/>
          <w:color w:val="000000" w:themeColor="text1"/>
        </w:rPr>
        <w:t>identified.</w:t>
      </w:r>
      <w:r w:rsidR="00576898" w:rsidRPr="6D64194F">
        <w:rPr>
          <w:rFonts w:cs="Arial"/>
          <w:i/>
          <w:iCs/>
          <w:color w:val="000000" w:themeColor="text1"/>
        </w:rPr>
        <w:t xml:space="preserve"> </w:t>
      </w:r>
      <w:r w:rsidR="00CC4CE8" w:rsidRPr="6D64194F">
        <w:rPr>
          <w:rFonts w:cs="Arial"/>
          <w:i/>
          <w:iCs/>
          <w:color w:val="000000" w:themeColor="text1"/>
        </w:rPr>
        <w:t>(</w:t>
      </w:r>
      <w:r w:rsidR="00CC4CE8" w:rsidRPr="6D64194F">
        <w:rPr>
          <w:rFonts w:cs="Arial"/>
          <w:color w:val="000000" w:themeColor="text1"/>
        </w:rPr>
        <w:t xml:space="preserve">A detailed description of the user problem that you address should be provided in Section </w:t>
      </w:r>
      <w:r w:rsidR="008A2408">
        <w:rPr>
          <w:rFonts w:cs="Arial"/>
          <w:color w:val="000000" w:themeColor="text1"/>
        </w:rPr>
        <w:t>2</w:t>
      </w:r>
      <w:r w:rsidR="00CC4CE8" w:rsidRPr="6D64194F">
        <w:rPr>
          <w:rFonts w:cs="Arial"/>
          <w:color w:val="000000" w:themeColor="text1"/>
        </w:rPr>
        <w:t>.a.)</w:t>
      </w:r>
    </w:p>
    <w:p w14:paraId="06CBD689" w14:textId="6E202848" w:rsidR="00C3508F" w:rsidRPr="00C3508F" w:rsidRDefault="00FD4441" w:rsidP="00C3508F">
      <w:pPr>
        <w:ind w:left="360"/>
        <w:rPr>
          <w:rFonts w:cs="Arial"/>
          <w:color w:val="000000" w:themeColor="text1"/>
        </w:rPr>
      </w:pPr>
      <w:r w:rsidRPr="6D64194F">
        <w:rPr>
          <w:rFonts w:cs="Arial"/>
          <w:color w:val="000000" w:themeColor="text1"/>
        </w:rPr>
        <w:t>Describe the current maturity of your technology (e.g., prototype, proof of concept, Minimum Viable Product) and what the main challenges are that will be addressed during incubation.</w:t>
      </w:r>
    </w:p>
    <w:p w14:paraId="3E8957AC" w14:textId="07F0B110" w:rsidR="00576898" w:rsidRPr="0056650D" w:rsidRDefault="008718A0" w:rsidP="00785521">
      <w:pPr>
        <w:pStyle w:val="ListParagraph"/>
        <w:numPr>
          <w:ilvl w:val="0"/>
          <w:numId w:val="25"/>
        </w:numPr>
        <w:rPr>
          <w:rFonts w:cs="Arial"/>
          <w:b/>
          <w:bCs/>
        </w:rPr>
      </w:pPr>
      <w:r w:rsidRPr="0056650D">
        <w:rPr>
          <w:rFonts w:cs="Arial"/>
          <w:b/>
          <w:bCs/>
        </w:rPr>
        <w:t xml:space="preserve">Uniqueness and </w:t>
      </w:r>
      <w:r w:rsidR="00CA2BC5" w:rsidRPr="0056650D">
        <w:rPr>
          <w:rFonts w:cs="Arial"/>
          <w:b/>
          <w:bCs/>
        </w:rPr>
        <w:t>Intellectual Property</w:t>
      </w:r>
      <w:r w:rsidR="00914C61" w:rsidRPr="0056650D">
        <w:rPr>
          <w:rFonts w:cs="Arial"/>
          <w:b/>
          <w:bCs/>
        </w:rPr>
        <w:t xml:space="preserve"> Strategy</w:t>
      </w:r>
      <w:r w:rsidR="00CA2BC5" w:rsidRPr="0056650D">
        <w:rPr>
          <w:rFonts w:cs="Arial"/>
          <w:b/>
          <w:bCs/>
        </w:rPr>
        <w:t xml:space="preserve"> </w:t>
      </w:r>
      <w:r w:rsidR="007A6EC6" w:rsidRPr="0056650D">
        <w:rPr>
          <w:rFonts w:cs="Arial"/>
          <w:b/>
          <w:bCs/>
        </w:rPr>
        <w:t xml:space="preserve">(max </w:t>
      </w:r>
      <w:r w:rsidR="00EE158A">
        <w:rPr>
          <w:rFonts w:cs="Arial"/>
          <w:b/>
          <w:bCs/>
        </w:rPr>
        <w:t>5</w:t>
      </w:r>
      <w:r w:rsidR="007A6EC6" w:rsidRPr="0056650D">
        <w:rPr>
          <w:rFonts w:cs="Arial"/>
          <w:b/>
          <w:bCs/>
        </w:rPr>
        <w:t>00 characters)</w:t>
      </w:r>
      <w:r w:rsidR="00576898" w:rsidRPr="0056650D">
        <w:rPr>
          <w:rFonts w:cs="Arial"/>
          <w:b/>
          <w:bCs/>
        </w:rPr>
        <w:t>:</w:t>
      </w:r>
    </w:p>
    <w:p w14:paraId="1EB27200" w14:textId="2D827DE8" w:rsidR="008D3585" w:rsidRPr="0056650D" w:rsidRDefault="008D3585" w:rsidP="0057659E">
      <w:pPr>
        <w:pStyle w:val="ListParagraph"/>
        <w:ind w:left="284" w:firstLine="76"/>
        <w:rPr>
          <w:rFonts w:cs="Arial"/>
          <w:iCs/>
          <w:color w:val="000000" w:themeColor="text1"/>
        </w:rPr>
      </w:pPr>
      <w:r w:rsidRPr="0056650D">
        <w:rPr>
          <w:rFonts w:cs="Arial"/>
          <w:iCs/>
          <w:color w:val="000000" w:themeColor="text1"/>
        </w:rPr>
        <w:t>Describe what makes your product/service unique.</w:t>
      </w:r>
    </w:p>
    <w:p w14:paraId="3A4463E5" w14:textId="51CC59B1" w:rsidR="00B57320" w:rsidRPr="0056650D" w:rsidRDefault="00CA2BC5" w:rsidP="0057659E">
      <w:pPr>
        <w:pStyle w:val="ListParagraph"/>
        <w:ind w:left="360"/>
        <w:rPr>
          <w:rFonts w:cs="Arial"/>
          <w:iCs/>
          <w:color w:val="000000" w:themeColor="text1"/>
        </w:rPr>
      </w:pPr>
      <w:r w:rsidRPr="0056650D">
        <w:rPr>
          <w:rFonts w:cs="Arial"/>
          <w:iCs/>
          <w:color w:val="000000" w:themeColor="text1"/>
        </w:rPr>
        <w:t xml:space="preserve">Explain the status of </w:t>
      </w:r>
      <w:r w:rsidR="00DF1E6C" w:rsidRPr="0056650D">
        <w:rPr>
          <w:rFonts w:cs="Arial"/>
          <w:iCs/>
          <w:color w:val="000000" w:themeColor="text1"/>
        </w:rPr>
        <w:t xml:space="preserve">Intellectual </w:t>
      </w:r>
      <w:r w:rsidRPr="0056650D">
        <w:rPr>
          <w:rFonts w:cs="Arial"/>
          <w:iCs/>
          <w:color w:val="000000" w:themeColor="text1"/>
        </w:rPr>
        <w:t>P</w:t>
      </w:r>
      <w:r w:rsidR="00DF1E6C" w:rsidRPr="0056650D">
        <w:rPr>
          <w:rFonts w:cs="Arial"/>
          <w:iCs/>
          <w:color w:val="000000" w:themeColor="text1"/>
        </w:rPr>
        <w:t>roperty</w:t>
      </w:r>
      <w:r w:rsidRPr="0056650D">
        <w:rPr>
          <w:rFonts w:cs="Arial"/>
          <w:iCs/>
          <w:color w:val="000000" w:themeColor="text1"/>
        </w:rPr>
        <w:t>, if you have all the rights you need</w:t>
      </w:r>
      <w:r w:rsidR="00DF1E6C" w:rsidRPr="0056650D">
        <w:rPr>
          <w:rFonts w:cs="Arial"/>
          <w:iCs/>
          <w:color w:val="000000" w:themeColor="text1"/>
        </w:rPr>
        <w:t xml:space="preserve"> to operate</w:t>
      </w:r>
      <w:r w:rsidRPr="0056650D">
        <w:rPr>
          <w:rFonts w:cs="Arial"/>
          <w:iCs/>
          <w:color w:val="000000" w:themeColor="text1"/>
        </w:rPr>
        <w:t xml:space="preserve">, </w:t>
      </w:r>
      <w:r w:rsidR="00C615EB" w:rsidRPr="0056650D">
        <w:rPr>
          <w:rFonts w:cs="Arial"/>
          <w:iCs/>
          <w:color w:val="000000" w:themeColor="text1"/>
        </w:rPr>
        <w:t xml:space="preserve">your strategy to provide protection for your </w:t>
      </w:r>
      <w:r w:rsidR="00DF1E6C" w:rsidRPr="0056650D">
        <w:rPr>
          <w:rFonts w:cs="Arial"/>
          <w:iCs/>
          <w:color w:val="000000" w:themeColor="text1"/>
        </w:rPr>
        <w:t>idea, patents you have or have applied for, etc.</w:t>
      </w:r>
      <w:r w:rsidR="00DF1E6C" w:rsidRPr="0056650D" w:rsidDel="00CA2BC5">
        <w:rPr>
          <w:rFonts w:cs="Arial"/>
          <w:iCs/>
          <w:color w:val="000000" w:themeColor="text1"/>
        </w:rPr>
        <w:t xml:space="preserve"> </w:t>
      </w:r>
    </w:p>
    <w:p w14:paraId="43346AE5" w14:textId="77777777" w:rsidR="00B57320" w:rsidRPr="0056650D" w:rsidRDefault="00B57320" w:rsidP="00B57320">
      <w:pPr>
        <w:pStyle w:val="ListParagraph"/>
        <w:ind w:left="284"/>
        <w:rPr>
          <w:rFonts w:cs="Arial"/>
          <w:i/>
          <w:iCs/>
        </w:rPr>
      </w:pPr>
    </w:p>
    <w:p w14:paraId="16450E3C" w14:textId="02B06963" w:rsidR="00C4373C" w:rsidRPr="0056650D" w:rsidRDefault="007A6EC6" w:rsidP="005F2EB2">
      <w:pPr>
        <w:pStyle w:val="Heading2"/>
      </w:pPr>
      <w:r w:rsidRPr="0056650D">
        <w:t>Business Model &amp; Risk</w:t>
      </w:r>
    </w:p>
    <w:p w14:paraId="404316D9" w14:textId="0A58E54D" w:rsidR="00576898" w:rsidRPr="0056650D" w:rsidRDefault="007A6EC6" w:rsidP="00DE02AC">
      <w:pPr>
        <w:pStyle w:val="ListParagraph"/>
        <w:numPr>
          <w:ilvl w:val="0"/>
          <w:numId w:val="27"/>
        </w:numPr>
        <w:rPr>
          <w:rFonts w:cs="Arial"/>
          <w:b/>
          <w:bCs/>
        </w:rPr>
      </w:pPr>
      <w:r w:rsidRPr="0056650D">
        <w:rPr>
          <w:rFonts w:cs="Arial"/>
          <w:b/>
          <w:bCs/>
        </w:rPr>
        <w:t xml:space="preserve">Revenue </w:t>
      </w:r>
      <w:r w:rsidR="000025E4" w:rsidRPr="0056650D">
        <w:rPr>
          <w:rFonts w:cs="Arial"/>
          <w:b/>
          <w:bCs/>
        </w:rPr>
        <w:t xml:space="preserve">Model </w:t>
      </w:r>
      <w:r w:rsidRPr="0056650D">
        <w:rPr>
          <w:rFonts w:cs="Arial"/>
          <w:b/>
          <w:bCs/>
        </w:rPr>
        <w:t xml:space="preserve">(max </w:t>
      </w:r>
      <w:r w:rsidR="00EE158A">
        <w:rPr>
          <w:rFonts w:cs="Arial"/>
          <w:b/>
          <w:bCs/>
        </w:rPr>
        <w:t>5</w:t>
      </w:r>
      <w:r w:rsidRPr="0056650D">
        <w:rPr>
          <w:rFonts w:cs="Arial"/>
          <w:b/>
          <w:bCs/>
        </w:rPr>
        <w:t>00 characters)</w:t>
      </w:r>
      <w:r w:rsidR="00576898" w:rsidRPr="0056650D">
        <w:rPr>
          <w:rFonts w:cs="Arial"/>
          <w:b/>
          <w:bCs/>
        </w:rPr>
        <w:t>:</w:t>
      </w:r>
    </w:p>
    <w:p w14:paraId="5C0FF6DF" w14:textId="5B0D2BE4" w:rsidR="00576898" w:rsidRPr="00093BD0" w:rsidRDefault="1B123612" w:rsidP="5B886180">
      <w:pPr>
        <w:pStyle w:val="ListParagraph"/>
        <w:ind w:left="360"/>
        <w:rPr>
          <w:rFonts w:cs="Arial"/>
          <w:color w:val="000000" w:themeColor="text1"/>
        </w:rPr>
      </w:pPr>
      <w:r w:rsidRPr="5B886180">
        <w:rPr>
          <w:rFonts w:cs="Arial"/>
          <w:color w:val="000000" w:themeColor="text1"/>
        </w:rPr>
        <w:lastRenderedPageBreak/>
        <w:t>Explain how your startup creates value and earns money</w:t>
      </w:r>
      <w:r w:rsidR="53988BB4" w:rsidRPr="5B886180">
        <w:rPr>
          <w:rFonts w:cs="Arial"/>
          <w:color w:val="000000" w:themeColor="text1"/>
        </w:rPr>
        <w:t>,</w:t>
      </w:r>
      <w:r w:rsidRPr="5B886180">
        <w:rPr>
          <w:rFonts w:cs="Arial"/>
          <w:color w:val="000000" w:themeColor="text1"/>
        </w:rPr>
        <w:t xml:space="preserve"> e.g. </w:t>
      </w:r>
      <w:r w:rsidR="53988BB4" w:rsidRPr="5B886180">
        <w:rPr>
          <w:rFonts w:cs="Arial"/>
          <w:color w:val="000000" w:themeColor="text1"/>
        </w:rPr>
        <w:t xml:space="preserve">product </w:t>
      </w:r>
      <w:r w:rsidRPr="5B886180">
        <w:rPr>
          <w:rFonts w:cs="Arial"/>
          <w:color w:val="000000" w:themeColor="text1"/>
        </w:rPr>
        <w:t>sales, subscriptions, or licensing.</w:t>
      </w:r>
      <w:r w:rsidR="7FE2D362" w:rsidRPr="5B886180">
        <w:rPr>
          <w:rFonts w:cs="Arial"/>
          <w:color w:val="000000" w:themeColor="text1"/>
        </w:rPr>
        <w:t xml:space="preserve"> Provide a revenue </w:t>
      </w:r>
      <w:r w:rsidR="004761CC">
        <w:rPr>
          <w:rFonts w:cs="Arial"/>
          <w:color w:val="000000" w:themeColor="text1"/>
        </w:rPr>
        <w:t xml:space="preserve">forecast </w:t>
      </w:r>
      <w:r w:rsidR="3C5BBF73" w:rsidRPr="5B886180">
        <w:rPr>
          <w:rFonts w:cs="Arial"/>
          <w:color w:val="000000" w:themeColor="text1"/>
        </w:rPr>
        <w:t>for the duration of incubation and the year after.</w:t>
      </w:r>
    </w:p>
    <w:p w14:paraId="59A3C301" w14:textId="77777777" w:rsidR="00214BB2" w:rsidRPr="0056650D" w:rsidRDefault="00214BB2" w:rsidP="00576898">
      <w:pPr>
        <w:pStyle w:val="ListParagraph"/>
        <w:ind w:left="284"/>
        <w:rPr>
          <w:rFonts w:cs="Arial"/>
        </w:rPr>
      </w:pPr>
    </w:p>
    <w:p w14:paraId="64024AF7" w14:textId="29EDAB65" w:rsidR="00214BB2" w:rsidRPr="0056650D" w:rsidRDefault="007A6EC6" w:rsidP="00DE02AC">
      <w:pPr>
        <w:pStyle w:val="ListParagraph"/>
        <w:numPr>
          <w:ilvl w:val="0"/>
          <w:numId w:val="27"/>
        </w:numPr>
        <w:rPr>
          <w:rFonts w:cs="Arial"/>
          <w:b/>
          <w:bCs/>
        </w:rPr>
      </w:pPr>
      <w:r w:rsidRPr="0056650D">
        <w:rPr>
          <w:rFonts w:cs="Arial"/>
          <w:b/>
          <w:bCs/>
        </w:rPr>
        <w:t xml:space="preserve">Financing Plan (max </w:t>
      </w:r>
      <w:r w:rsidR="00EE158A">
        <w:rPr>
          <w:rFonts w:cs="Arial"/>
          <w:b/>
          <w:bCs/>
        </w:rPr>
        <w:t>5</w:t>
      </w:r>
      <w:r w:rsidR="00A21935" w:rsidRPr="0056650D">
        <w:rPr>
          <w:rFonts w:cs="Arial"/>
          <w:b/>
          <w:bCs/>
        </w:rPr>
        <w:t xml:space="preserve">00 </w:t>
      </w:r>
      <w:r w:rsidRPr="0056650D">
        <w:rPr>
          <w:rFonts w:cs="Arial"/>
          <w:b/>
          <w:bCs/>
        </w:rPr>
        <w:t>characters)</w:t>
      </w:r>
      <w:r w:rsidR="00576898" w:rsidRPr="0056650D">
        <w:rPr>
          <w:rFonts w:cs="Arial"/>
          <w:b/>
          <w:bCs/>
        </w:rPr>
        <w:t>:</w:t>
      </w:r>
    </w:p>
    <w:p w14:paraId="67D8D4FD" w14:textId="474C2F25" w:rsidR="00B5530C" w:rsidRPr="00F64D81" w:rsidRDefault="00214BB2" w:rsidP="00B5530C">
      <w:pPr>
        <w:pStyle w:val="ListParagraph"/>
        <w:ind w:left="360"/>
        <w:rPr>
          <w:rFonts w:cs="Arial"/>
          <w:iCs/>
          <w:color w:val="000000" w:themeColor="text1"/>
        </w:rPr>
      </w:pPr>
      <w:r w:rsidRPr="0056650D">
        <w:rPr>
          <w:rFonts w:cs="Arial"/>
          <w:iCs/>
          <w:color w:val="000000" w:themeColor="text1"/>
        </w:rPr>
        <w:t xml:space="preserve">Describe </w:t>
      </w:r>
      <w:r w:rsidR="007A1B65">
        <w:rPr>
          <w:rFonts w:cs="Arial"/>
          <w:iCs/>
          <w:color w:val="000000" w:themeColor="text1"/>
        </w:rPr>
        <w:t xml:space="preserve">your current financial position, </w:t>
      </w:r>
      <w:r w:rsidRPr="0056650D">
        <w:rPr>
          <w:rFonts w:cs="Arial"/>
          <w:iCs/>
          <w:color w:val="000000" w:themeColor="text1"/>
        </w:rPr>
        <w:t xml:space="preserve">how you will </w:t>
      </w:r>
      <w:r w:rsidR="00B124BF" w:rsidRPr="0056650D">
        <w:rPr>
          <w:rFonts w:cs="Arial"/>
          <w:iCs/>
          <w:color w:val="000000" w:themeColor="text1"/>
        </w:rPr>
        <w:t xml:space="preserve">finance </w:t>
      </w:r>
      <w:r w:rsidRPr="0056650D">
        <w:rPr>
          <w:rFonts w:cs="Arial"/>
          <w:iCs/>
          <w:color w:val="000000" w:themeColor="text1"/>
        </w:rPr>
        <w:t>your activities during incubation</w:t>
      </w:r>
      <w:r w:rsidR="00A7728D">
        <w:rPr>
          <w:rFonts w:cs="Arial"/>
          <w:iCs/>
          <w:color w:val="000000" w:themeColor="text1"/>
        </w:rPr>
        <w:t>,</w:t>
      </w:r>
      <w:r w:rsidRPr="0056650D">
        <w:rPr>
          <w:rFonts w:cs="Arial"/>
          <w:iCs/>
          <w:color w:val="000000" w:themeColor="text1"/>
        </w:rPr>
        <w:t xml:space="preserve"> and how you plan to </w:t>
      </w:r>
      <w:r w:rsidR="001C0472">
        <w:rPr>
          <w:rFonts w:cs="Arial"/>
          <w:iCs/>
          <w:color w:val="000000" w:themeColor="text1"/>
        </w:rPr>
        <w:t xml:space="preserve">fund your activities and </w:t>
      </w:r>
      <w:r w:rsidRPr="0056650D">
        <w:rPr>
          <w:rFonts w:cs="Arial"/>
          <w:iCs/>
          <w:color w:val="000000" w:themeColor="text1"/>
        </w:rPr>
        <w:t xml:space="preserve">sustain growth </w:t>
      </w:r>
      <w:r w:rsidR="00A7728D">
        <w:rPr>
          <w:rFonts w:cs="Arial"/>
          <w:iCs/>
          <w:color w:val="000000" w:themeColor="text1"/>
        </w:rPr>
        <w:t>going forwards</w:t>
      </w:r>
      <w:r w:rsidRPr="0056650D">
        <w:rPr>
          <w:rFonts w:cs="Arial"/>
          <w:iCs/>
          <w:color w:val="000000" w:themeColor="text1"/>
        </w:rPr>
        <w:t>.</w:t>
      </w:r>
      <w:r w:rsidR="00A004D0">
        <w:rPr>
          <w:rFonts w:cs="Arial"/>
          <w:iCs/>
          <w:color w:val="000000" w:themeColor="text1"/>
        </w:rPr>
        <w:t xml:space="preserve"> </w:t>
      </w:r>
      <w:r w:rsidR="00C02EB9">
        <w:rPr>
          <w:rFonts w:cs="Arial"/>
          <w:iCs/>
          <w:color w:val="000000" w:themeColor="text1"/>
        </w:rPr>
        <w:t>When will your company reach break-even?</w:t>
      </w:r>
    </w:p>
    <w:p w14:paraId="7CEC3636" w14:textId="77777777" w:rsidR="00151868" w:rsidRPr="0056650D" w:rsidRDefault="00151868" w:rsidP="00F64D81">
      <w:pPr>
        <w:pStyle w:val="ListParagraph"/>
        <w:ind w:left="360"/>
      </w:pPr>
    </w:p>
    <w:p w14:paraId="01A729B4" w14:textId="13998190" w:rsidR="00093180" w:rsidRPr="0056650D" w:rsidRDefault="007A6EC6" w:rsidP="00DE02AC">
      <w:pPr>
        <w:pStyle w:val="ListParagraph"/>
        <w:numPr>
          <w:ilvl w:val="0"/>
          <w:numId w:val="27"/>
        </w:numPr>
        <w:rPr>
          <w:rFonts w:cs="Arial"/>
          <w:b/>
          <w:bCs/>
        </w:rPr>
      </w:pPr>
      <w:r w:rsidRPr="0056650D">
        <w:rPr>
          <w:rFonts w:cs="Arial"/>
          <w:b/>
          <w:bCs/>
        </w:rPr>
        <w:t xml:space="preserve">Main Risks &amp; Mitigation (max </w:t>
      </w:r>
      <w:r w:rsidR="00EE158A">
        <w:rPr>
          <w:rFonts w:cs="Arial"/>
          <w:b/>
          <w:bCs/>
        </w:rPr>
        <w:t>5</w:t>
      </w:r>
      <w:r w:rsidRPr="0056650D">
        <w:rPr>
          <w:rFonts w:cs="Arial"/>
          <w:b/>
          <w:bCs/>
        </w:rPr>
        <w:t>00 characters)</w:t>
      </w:r>
      <w:r w:rsidR="00576898" w:rsidRPr="0056650D">
        <w:rPr>
          <w:rFonts w:cs="Arial"/>
          <w:b/>
          <w:bCs/>
        </w:rPr>
        <w:t>:</w:t>
      </w:r>
    </w:p>
    <w:p w14:paraId="6D0E603C" w14:textId="781674CF" w:rsidR="00111B0A" w:rsidRPr="008742FA" w:rsidRDefault="1B123612" w:rsidP="5B886180">
      <w:pPr>
        <w:pStyle w:val="ListParagraph"/>
        <w:ind w:left="360"/>
        <w:rPr>
          <w:rFonts w:cs="Arial"/>
          <w:color w:val="000000" w:themeColor="text1"/>
        </w:rPr>
      </w:pPr>
      <w:r w:rsidRPr="5B886180">
        <w:rPr>
          <w:rFonts w:cs="Arial"/>
          <w:color w:val="000000" w:themeColor="text1"/>
        </w:rPr>
        <w:t xml:space="preserve">List </w:t>
      </w:r>
      <w:r w:rsidR="65C25049" w:rsidRPr="5B886180">
        <w:rPr>
          <w:rFonts w:cs="Arial"/>
          <w:color w:val="000000" w:themeColor="text1"/>
        </w:rPr>
        <w:t xml:space="preserve">the </w:t>
      </w:r>
      <w:r w:rsidRPr="5B886180">
        <w:rPr>
          <w:rFonts w:cs="Arial"/>
          <w:color w:val="000000" w:themeColor="text1"/>
        </w:rPr>
        <w:t>key business risks</w:t>
      </w:r>
      <w:r w:rsidR="2D938B92" w:rsidRPr="5B886180">
        <w:rPr>
          <w:rFonts w:cs="Arial"/>
          <w:color w:val="000000" w:themeColor="text1"/>
        </w:rPr>
        <w:t xml:space="preserve"> facing your company</w:t>
      </w:r>
      <w:r w:rsidRPr="5B886180">
        <w:rPr>
          <w:rFonts w:cs="Arial"/>
          <w:color w:val="000000" w:themeColor="text1"/>
        </w:rPr>
        <w:t>, their likelihood</w:t>
      </w:r>
      <w:r w:rsidR="7558C73C" w:rsidRPr="5B886180">
        <w:rPr>
          <w:rFonts w:cs="Arial"/>
          <w:color w:val="000000" w:themeColor="text1"/>
        </w:rPr>
        <w:t xml:space="preserve"> and severity</w:t>
      </w:r>
      <w:r w:rsidR="2D938B92" w:rsidRPr="5B886180">
        <w:rPr>
          <w:rFonts w:cs="Arial"/>
          <w:color w:val="000000" w:themeColor="text1"/>
        </w:rPr>
        <w:t xml:space="preserve"> of </w:t>
      </w:r>
      <w:r w:rsidR="00F51E58" w:rsidRPr="5B886180">
        <w:rPr>
          <w:rFonts w:cs="Arial"/>
          <w:color w:val="000000" w:themeColor="text1"/>
        </w:rPr>
        <w:t>occurrence</w:t>
      </w:r>
      <w:r w:rsidRPr="5B886180">
        <w:rPr>
          <w:rFonts w:cs="Arial"/>
          <w:color w:val="000000" w:themeColor="text1"/>
        </w:rPr>
        <w:t>, and how you will reduce or manage them.</w:t>
      </w:r>
      <w:r w:rsidR="56C85E9C" w:rsidRPr="5B886180">
        <w:rPr>
          <w:rFonts w:cs="Arial"/>
          <w:color w:val="000000" w:themeColor="text1"/>
        </w:rPr>
        <w:t xml:space="preserve"> Please </w:t>
      </w:r>
      <w:r w:rsidR="51FD855A" w:rsidRPr="5B886180">
        <w:rPr>
          <w:rFonts w:cs="Arial"/>
          <w:color w:val="000000" w:themeColor="text1"/>
        </w:rPr>
        <w:t>summarize in</w:t>
      </w:r>
      <w:r w:rsidR="56C85E9C" w:rsidRPr="5B886180">
        <w:rPr>
          <w:rFonts w:cs="Arial"/>
          <w:color w:val="000000" w:themeColor="text1"/>
        </w:rPr>
        <w:t xml:space="preserve"> the table below</w:t>
      </w:r>
      <w:r w:rsidR="588BA888" w:rsidRPr="5B886180">
        <w:rPr>
          <w:rFonts w:cs="Arial"/>
          <w:color w:val="000000" w:themeColor="text1"/>
        </w:rPr>
        <w:t xml:space="preserve"> and add lines as required</w:t>
      </w:r>
      <w:r w:rsidR="56C85E9C" w:rsidRPr="5B886180">
        <w:rPr>
          <w:rFonts w:cs="Arial"/>
          <w:color w:val="000000" w:themeColor="text1"/>
        </w:rPr>
        <w:t>.</w:t>
      </w:r>
      <w:r w:rsidR="4BDDECFC" w:rsidRPr="5B886180">
        <w:rPr>
          <w:rFonts w:cs="Arial"/>
          <w:color w:val="000000" w:themeColor="text1"/>
        </w:rPr>
        <w:t xml:space="preserve"> Likelihood, severity, total risk magnitude and cost may be classified as low/moderate/high.</w:t>
      </w:r>
    </w:p>
    <w:p w14:paraId="0DA14853" w14:textId="77777777" w:rsidR="0069351A" w:rsidRDefault="0069351A" w:rsidP="0057659E">
      <w:pPr>
        <w:pStyle w:val="ListParagraph"/>
        <w:ind w:left="360"/>
        <w:rPr>
          <w:rFonts w:cs="Arial"/>
          <w:iCs/>
          <w:color w:val="000000" w:themeColor="text1"/>
        </w:rPr>
      </w:pPr>
    </w:p>
    <w:tbl>
      <w:tblPr>
        <w:tblStyle w:val="TableGrid"/>
        <w:tblW w:w="0" w:type="auto"/>
        <w:tblInd w:w="360" w:type="dxa"/>
        <w:tblLook w:val="04A0" w:firstRow="1" w:lastRow="0" w:firstColumn="1" w:lastColumn="0" w:noHBand="0" w:noVBand="1"/>
      </w:tblPr>
      <w:tblGrid>
        <w:gridCol w:w="1620"/>
        <w:gridCol w:w="1984"/>
        <w:gridCol w:w="960"/>
        <w:gridCol w:w="794"/>
        <w:gridCol w:w="964"/>
        <w:gridCol w:w="1395"/>
        <w:gridCol w:w="553"/>
      </w:tblGrid>
      <w:tr w:rsidR="001C24F8" w14:paraId="0E6A58F0" w14:textId="77777777" w:rsidTr="001C24F8">
        <w:tc>
          <w:tcPr>
            <w:tcW w:w="1620" w:type="dxa"/>
          </w:tcPr>
          <w:p w14:paraId="3ADFF0C5" w14:textId="6FCD7DC9" w:rsidR="00C07A5E" w:rsidRPr="00561EE8" w:rsidRDefault="00C07A5E" w:rsidP="0057659E">
            <w:pPr>
              <w:pStyle w:val="ListParagraph"/>
              <w:ind w:left="0"/>
              <w:rPr>
                <w:rFonts w:cs="Arial"/>
                <w:iCs/>
                <w:color w:val="000000" w:themeColor="text1"/>
                <w:sz w:val="16"/>
                <w:szCs w:val="16"/>
              </w:rPr>
            </w:pPr>
            <w:r w:rsidRPr="00561EE8">
              <w:rPr>
                <w:rFonts w:cs="Arial"/>
                <w:iCs/>
                <w:color w:val="000000" w:themeColor="text1"/>
                <w:sz w:val="16"/>
                <w:szCs w:val="16"/>
              </w:rPr>
              <w:t>Risk</w:t>
            </w:r>
            <w:r w:rsidR="00DF374F" w:rsidRPr="00561EE8">
              <w:rPr>
                <w:rFonts w:cs="Arial"/>
                <w:iCs/>
                <w:color w:val="000000" w:themeColor="text1"/>
                <w:sz w:val="16"/>
                <w:szCs w:val="16"/>
              </w:rPr>
              <w:t xml:space="preserve"> description</w:t>
            </w:r>
          </w:p>
        </w:tc>
        <w:tc>
          <w:tcPr>
            <w:tcW w:w="1984" w:type="dxa"/>
          </w:tcPr>
          <w:p w14:paraId="3C248990" w14:textId="39711A46" w:rsidR="00C07A5E" w:rsidRPr="00561EE8" w:rsidRDefault="00C07A5E" w:rsidP="0057659E">
            <w:pPr>
              <w:pStyle w:val="ListParagraph"/>
              <w:ind w:left="0"/>
              <w:rPr>
                <w:rFonts w:cs="Arial"/>
                <w:iCs/>
                <w:color w:val="000000" w:themeColor="text1"/>
                <w:sz w:val="16"/>
                <w:szCs w:val="16"/>
              </w:rPr>
            </w:pPr>
            <w:r w:rsidRPr="00561EE8">
              <w:rPr>
                <w:rFonts w:cs="Arial"/>
                <w:iCs/>
                <w:color w:val="000000" w:themeColor="text1"/>
                <w:sz w:val="16"/>
                <w:szCs w:val="16"/>
              </w:rPr>
              <w:t>Impact</w:t>
            </w:r>
            <w:r w:rsidR="00DF374F" w:rsidRPr="00561EE8">
              <w:rPr>
                <w:rFonts w:cs="Arial"/>
                <w:iCs/>
                <w:color w:val="000000" w:themeColor="text1"/>
                <w:sz w:val="16"/>
                <w:szCs w:val="16"/>
              </w:rPr>
              <w:t xml:space="preserve"> description</w:t>
            </w:r>
          </w:p>
        </w:tc>
        <w:tc>
          <w:tcPr>
            <w:tcW w:w="960" w:type="dxa"/>
          </w:tcPr>
          <w:p w14:paraId="60BE248A" w14:textId="26AD103E" w:rsidR="00C07A5E" w:rsidRPr="00561EE8" w:rsidRDefault="00C07A5E" w:rsidP="0057659E">
            <w:pPr>
              <w:pStyle w:val="ListParagraph"/>
              <w:ind w:left="0"/>
              <w:rPr>
                <w:rFonts w:cs="Arial"/>
                <w:iCs/>
                <w:color w:val="000000" w:themeColor="text1"/>
                <w:sz w:val="16"/>
                <w:szCs w:val="16"/>
              </w:rPr>
            </w:pPr>
            <w:r w:rsidRPr="00561EE8">
              <w:rPr>
                <w:rFonts w:cs="Arial"/>
                <w:iCs/>
                <w:color w:val="000000" w:themeColor="text1"/>
                <w:sz w:val="16"/>
                <w:szCs w:val="16"/>
              </w:rPr>
              <w:t>Likelihood</w:t>
            </w:r>
          </w:p>
        </w:tc>
        <w:tc>
          <w:tcPr>
            <w:tcW w:w="794" w:type="dxa"/>
          </w:tcPr>
          <w:p w14:paraId="798CAA0E" w14:textId="7413E6E0" w:rsidR="00C07A5E" w:rsidRPr="00561EE8" w:rsidRDefault="00C07A5E" w:rsidP="0057659E">
            <w:pPr>
              <w:pStyle w:val="ListParagraph"/>
              <w:ind w:left="0"/>
              <w:rPr>
                <w:rFonts w:cs="Arial"/>
                <w:iCs/>
                <w:color w:val="000000" w:themeColor="text1"/>
                <w:sz w:val="16"/>
                <w:szCs w:val="16"/>
              </w:rPr>
            </w:pPr>
            <w:r w:rsidRPr="00561EE8">
              <w:rPr>
                <w:rFonts w:cs="Arial"/>
                <w:iCs/>
                <w:color w:val="000000" w:themeColor="text1"/>
                <w:sz w:val="16"/>
                <w:szCs w:val="16"/>
              </w:rPr>
              <w:t>Severity</w:t>
            </w:r>
          </w:p>
        </w:tc>
        <w:tc>
          <w:tcPr>
            <w:tcW w:w="964" w:type="dxa"/>
          </w:tcPr>
          <w:p w14:paraId="2464D8D1" w14:textId="02F076F7" w:rsidR="00C07A5E" w:rsidRPr="00561EE8" w:rsidRDefault="00C07A5E" w:rsidP="0057659E">
            <w:pPr>
              <w:pStyle w:val="ListParagraph"/>
              <w:ind w:left="0"/>
              <w:rPr>
                <w:rFonts w:cs="Arial"/>
                <w:iCs/>
                <w:color w:val="000000" w:themeColor="text1"/>
                <w:sz w:val="16"/>
                <w:szCs w:val="16"/>
              </w:rPr>
            </w:pPr>
            <w:r w:rsidRPr="00561EE8">
              <w:rPr>
                <w:rFonts w:cs="Arial"/>
                <w:iCs/>
                <w:color w:val="000000" w:themeColor="text1"/>
                <w:sz w:val="16"/>
                <w:szCs w:val="16"/>
              </w:rPr>
              <w:t xml:space="preserve">Total risk </w:t>
            </w:r>
            <w:r w:rsidR="001C24F8" w:rsidRPr="00561EE8">
              <w:rPr>
                <w:rFonts w:cs="Arial"/>
                <w:iCs/>
                <w:color w:val="000000" w:themeColor="text1"/>
                <w:sz w:val="16"/>
                <w:szCs w:val="16"/>
              </w:rPr>
              <w:t>magnitude</w:t>
            </w:r>
          </w:p>
        </w:tc>
        <w:tc>
          <w:tcPr>
            <w:tcW w:w="1395" w:type="dxa"/>
          </w:tcPr>
          <w:p w14:paraId="4BDE9BD2" w14:textId="4562FFA4" w:rsidR="00C07A5E" w:rsidRPr="00561EE8" w:rsidRDefault="00C07A5E" w:rsidP="0057659E">
            <w:pPr>
              <w:pStyle w:val="ListParagraph"/>
              <w:ind w:left="0"/>
              <w:rPr>
                <w:rFonts w:cs="Arial"/>
                <w:iCs/>
                <w:color w:val="000000" w:themeColor="text1"/>
                <w:sz w:val="16"/>
                <w:szCs w:val="16"/>
              </w:rPr>
            </w:pPr>
            <w:r w:rsidRPr="00561EE8">
              <w:rPr>
                <w:rFonts w:cs="Arial"/>
                <w:iCs/>
                <w:color w:val="000000" w:themeColor="text1"/>
                <w:sz w:val="16"/>
                <w:szCs w:val="16"/>
              </w:rPr>
              <w:t>Mitigation strategy</w:t>
            </w:r>
          </w:p>
        </w:tc>
        <w:tc>
          <w:tcPr>
            <w:tcW w:w="553" w:type="dxa"/>
          </w:tcPr>
          <w:p w14:paraId="360CB596" w14:textId="7788B0F2" w:rsidR="00C07A5E" w:rsidRPr="00561EE8" w:rsidRDefault="00C07A5E" w:rsidP="0057659E">
            <w:pPr>
              <w:pStyle w:val="ListParagraph"/>
              <w:ind w:left="0"/>
              <w:rPr>
                <w:rFonts w:cs="Arial"/>
                <w:iCs/>
                <w:color w:val="000000" w:themeColor="text1"/>
                <w:sz w:val="16"/>
                <w:szCs w:val="16"/>
              </w:rPr>
            </w:pPr>
            <w:r w:rsidRPr="00561EE8">
              <w:rPr>
                <w:rFonts w:cs="Arial"/>
                <w:iCs/>
                <w:color w:val="000000" w:themeColor="text1"/>
                <w:sz w:val="16"/>
                <w:szCs w:val="16"/>
              </w:rPr>
              <w:t>Cost</w:t>
            </w:r>
            <w:r w:rsidR="001C24F8" w:rsidRPr="00561EE8">
              <w:rPr>
                <w:rFonts w:cs="Arial"/>
                <w:iCs/>
                <w:color w:val="000000" w:themeColor="text1"/>
                <w:sz w:val="16"/>
                <w:szCs w:val="16"/>
              </w:rPr>
              <w:t xml:space="preserve"> </w:t>
            </w:r>
          </w:p>
        </w:tc>
      </w:tr>
      <w:tr w:rsidR="001C24F8" w14:paraId="2FB7C803" w14:textId="77777777" w:rsidTr="001C24F8">
        <w:tc>
          <w:tcPr>
            <w:tcW w:w="1620" w:type="dxa"/>
          </w:tcPr>
          <w:p w14:paraId="7A452ECA" w14:textId="77777777" w:rsidR="00C07A5E" w:rsidRDefault="00C07A5E" w:rsidP="0057659E">
            <w:pPr>
              <w:pStyle w:val="ListParagraph"/>
              <w:ind w:left="0"/>
              <w:rPr>
                <w:rFonts w:cs="Arial"/>
                <w:iCs/>
                <w:color w:val="000000" w:themeColor="text1"/>
                <w:sz w:val="16"/>
                <w:szCs w:val="16"/>
              </w:rPr>
            </w:pPr>
          </w:p>
          <w:p w14:paraId="20E2B09A" w14:textId="77777777" w:rsidR="00DC6942" w:rsidRPr="00561EE8" w:rsidRDefault="00DC6942" w:rsidP="0057659E">
            <w:pPr>
              <w:pStyle w:val="ListParagraph"/>
              <w:ind w:left="0"/>
              <w:rPr>
                <w:rFonts w:cs="Arial"/>
                <w:iCs/>
                <w:color w:val="000000" w:themeColor="text1"/>
                <w:sz w:val="16"/>
                <w:szCs w:val="16"/>
              </w:rPr>
            </w:pPr>
          </w:p>
        </w:tc>
        <w:tc>
          <w:tcPr>
            <w:tcW w:w="1984" w:type="dxa"/>
          </w:tcPr>
          <w:p w14:paraId="339DCD60" w14:textId="77777777" w:rsidR="00C07A5E" w:rsidRPr="00561EE8" w:rsidRDefault="00C07A5E" w:rsidP="0057659E">
            <w:pPr>
              <w:pStyle w:val="ListParagraph"/>
              <w:ind w:left="0"/>
              <w:rPr>
                <w:rFonts w:cs="Arial"/>
                <w:iCs/>
                <w:color w:val="000000" w:themeColor="text1"/>
                <w:sz w:val="16"/>
                <w:szCs w:val="16"/>
              </w:rPr>
            </w:pPr>
          </w:p>
        </w:tc>
        <w:tc>
          <w:tcPr>
            <w:tcW w:w="960" w:type="dxa"/>
          </w:tcPr>
          <w:p w14:paraId="47DCB603" w14:textId="77777777" w:rsidR="00C07A5E" w:rsidRPr="00561EE8" w:rsidRDefault="00C07A5E" w:rsidP="0057659E">
            <w:pPr>
              <w:pStyle w:val="ListParagraph"/>
              <w:ind w:left="0"/>
              <w:rPr>
                <w:rFonts w:cs="Arial"/>
                <w:iCs/>
                <w:color w:val="000000" w:themeColor="text1"/>
                <w:sz w:val="16"/>
                <w:szCs w:val="16"/>
              </w:rPr>
            </w:pPr>
          </w:p>
        </w:tc>
        <w:tc>
          <w:tcPr>
            <w:tcW w:w="794" w:type="dxa"/>
          </w:tcPr>
          <w:p w14:paraId="793F7EA2" w14:textId="77777777" w:rsidR="00C07A5E" w:rsidRPr="00561EE8" w:rsidRDefault="00C07A5E" w:rsidP="0057659E">
            <w:pPr>
              <w:pStyle w:val="ListParagraph"/>
              <w:ind w:left="0"/>
              <w:rPr>
                <w:rFonts w:cs="Arial"/>
                <w:iCs/>
                <w:color w:val="000000" w:themeColor="text1"/>
                <w:sz w:val="16"/>
                <w:szCs w:val="16"/>
              </w:rPr>
            </w:pPr>
          </w:p>
        </w:tc>
        <w:tc>
          <w:tcPr>
            <w:tcW w:w="964" w:type="dxa"/>
          </w:tcPr>
          <w:p w14:paraId="13E9FC20" w14:textId="77777777" w:rsidR="00C07A5E" w:rsidRPr="00561EE8" w:rsidRDefault="00C07A5E" w:rsidP="0057659E">
            <w:pPr>
              <w:pStyle w:val="ListParagraph"/>
              <w:ind w:left="0"/>
              <w:rPr>
                <w:rFonts w:cs="Arial"/>
                <w:iCs/>
                <w:color w:val="000000" w:themeColor="text1"/>
                <w:sz w:val="16"/>
                <w:szCs w:val="16"/>
              </w:rPr>
            </w:pPr>
          </w:p>
        </w:tc>
        <w:tc>
          <w:tcPr>
            <w:tcW w:w="1395" w:type="dxa"/>
          </w:tcPr>
          <w:p w14:paraId="127A0110" w14:textId="77777777" w:rsidR="00C07A5E" w:rsidRPr="00561EE8" w:rsidRDefault="00C07A5E" w:rsidP="0057659E">
            <w:pPr>
              <w:pStyle w:val="ListParagraph"/>
              <w:ind w:left="0"/>
              <w:rPr>
                <w:rFonts w:cs="Arial"/>
                <w:iCs/>
                <w:color w:val="000000" w:themeColor="text1"/>
                <w:sz w:val="16"/>
                <w:szCs w:val="16"/>
              </w:rPr>
            </w:pPr>
          </w:p>
        </w:tc>
        <w:tc>
          <w:tcPr>
            <w:tcW w:w="553" w:type="dxa"/>
          </w:tcPr>
          <w:p w14:paraId="6D878772" w14:textId="77777777" w:rsidR="00C07A5E" w:rsidRPr="00561EE8" w:rsidRDefault="00C07A5E" w:rsidP="0057659E">
            <w:pPr>
              <w:pStyle w:val="ListParagraph"/>
              <w:ind w:left="0"/>
              <w:rPr>
                <w:rFonts w:cs="Arial"/>
                <w:iCs/>
                <w:color w:val="000000" w:themeColor="text1"/>
                <w:sz w:val="16"/>
                <w:szCs w:val="16"/>
              </w:rPr>
            </w:pPr>
          </w:p>
        </w:tc>
      </w:tr>
      <w:tr w:rsidR="001C24F8" w14:paraId="5BF4942D" w14:textId="77777777" w:rsidTr="001C24F8">
        <w:tc>
          <w:tcPr>
            <w:tcW w:w="1620" w:type="dxa"/>
          </w:tcPr>
          <w:p w14:paraId="4821C08A" w14:textId="77777777" w:rsidR="00C07A5E" w:rsidRDefault="00C07A5E" w:rsidP="0057659E">
            <w:pPr>
              <w:pStyle w:val="ListParagraph"/>
              <w:ind w:left="0"/>
              <w:rPr>
                <w:rFonts w:cs="Arial"/>
                <w:iCs/>
                <w:color w:val="000000" w:themeColor="text1"/>
                <w:sz w:val="16"/>
                <w:szCs w:val="16"/>
              </w:rPr>
            </w:pPr>
          </w:p>
          <w:p w14:paraId="3880F95A" w14:textId="77777777" w:rsidR="00DC6942" w:rsidRPr="00561EE8" w:rsidRDefault="00DC6942" w:rsidP="0057659E">
            <w:pPr>
              <w:pStyle w:val="ListParagraph"/>
              <w:ind w:left="0"/>
              <w:rPr>
                <w:rFonts w:cs="Arial"/>
                <w:iCs/>
                <w:color w:val="000000" w:themeColor="text1"/>
                <w:sz w:val="16"/>
                <w:szCs w:val="16"/>
              </w:rPr>
            </w:pPr>
          </w:p>
        </w:tc>
        <w:tc>
          <w:tcPr>
            <w:tcW w:w="1984" w:type="dxa"/>
          </w:tcPr>
          <w:p w14:paraId="46EAB881" w14:textId="77777777" w:rsidR="00C07A5E" w:rsidRPr="00561EE8" w:rsidRDefault="00C07A5E" w:rsidP="0057659E">
            <w:pPr>
              <w:pStyle w:val="ListParagraph"/>
              <w:ind w:left="0"/>
              <w:rPr>
                <w:rFonts w:cs="Arial"/>
                <w:iCs/>
                <w:color w:val="000000" w:themeColor="text1"/>
                <w:sz w:val="16"/>
                <w:szCs w:val="16"/>
              </w:rPr>
            </w:pPr>
          </w:p>
        </w:tc>
        <w:tc>
          <w:tcPr>
            <w:tcW w:w="960" w:type="dxa"/>
          </w:tcPr>
          <w:p w14:paraId="35B4F94B" w14:textId="77777777" w:rsidR="00C07A5E" w:rsidRPr="00561EE8" w:rsidRDefault="00C07A5E" w:rsidP="0057659E">
            <w:pPr>
              <w:pStyle w:val="ListParagraph"/>
              <w:ind w:left="0"/>
              <w:rPr>
                <w:rFonts w:cs="Arial"/>
                <w:iCs/>
                <w:color w:val="000000" w:themeColor="text1"/>
                <w:sz w:val="16"/>
                <w:szCs w:val="16"/>
              </w:rPr>
            </w:pPr>
          </w:p>
        </w:tc>
        <w:tc>
          <w:tcPr>
            <w:tcW w:w="794" w:type="dxa"/>
          </w:tcPr>
          <w:p w14:paraId="7ACC7035" w14:textId="77777777" w:rsidR="00C07A5E" w:rsidRPr="00561EE8" w:rsidRDefault="00C07A5E" w:rsidP="0057659E">
            <w:pPr>
              <w:pStyle w:val="ListParagraph"/>
              <w:ind w:left="0"/>
              <w:rPr>
                <w:rFonts w:cs="Arial"/>
                <w:iCs/>
                <w:color w:val="000000" w:themeColor="text1"/>
                <w:sz w:val="16"/>
                <w:szCs w:val="16"/>
              </w:rPr>
            </w:pPr>
          </w:p>
        </w:tc>
        <w:tc>
          <w:tcPr>
            <w:tcW w:w="964" w:type="dxa"/>
          </w:tcPr>
          <w:p w14:paraId="0FF9A9C7" w14:textId="77777777" w:rsidR="00C07A5E" w:rsidRPr="00561EE8" w:rsidRDefault="00C07A5E" w:rsidP="0057659E">
            <w:pPr>
              <w:pStyle w:val="ListParagraph"/>
              <w:ind w:left="0"/>
              <w:rPr>
                <w:rFonts w:cs="Arial"/>
                <w:iCs/>
                <w:color w:val="000000" w:themeColor="text1"/>
                <w:sz w:val="16"/>
                <w:szCs w:val="16"/>
              </w:rPr>
            </w:pPr>
          </w:p>
        </w:tc>
        <w:tc>
          <w:tcPr>
            <w:tcW w:w="1395" w:type="dxa"/>
          </w:tcPr>
          <w:p w14:paraId="77F2E8D1" w14:textId="77777777" w:rsidR="00C07A5E" w:rsidRPr="00561EE8" w:rsidRDefault="00C07A5E" w:rsidP="0057659E">
            <w:pPr>
              <w:pStyle w:val="ListParagraph"/>
              <w:ind w:left="0"/>
              <w:rPr>
                <w:rFonts w:cs="Arial"/>
                <w:iCs/>
                <w:color w:val="000000" w:themeColor="text1"/>
                <w:sz w:val="16"/>
                <w:szCs w:val="16"/>
              </w:rPr>
            </w:pPr>
          </w:p>
        </w:tc>
        <w:tc>
          <w:tcPr>
            <w:tcW w:w="553" w:type="dxa"/>
          </w:tcPr>
          <w:p w14:paraId="3CDA9C9A" w14:textId="77777777" w:rsidR="00C07A5E" w:rsidRPr="00561EE8" w:rsidRDefault="00C07A5E" w:rsidP="0057659E">
            <w:pPr>
              <w:pStyle w:val="ListParagraph"/>
              <w:ind w:left="0"/>
              <w:rPr>
                <w:rFonts w:cs="Arial"/>
                <w:iCs/>
                <w:color w:val="000000" w:themeColor="text1"/>
                <w:sz w:val="16"/>
                <w:szCs w:val="16"/>
              </w:rPr>
            </w:pPr>
          </w:p>
        </w:tc>
      </w:tr>
      <w:tr w:rsidR="001C24F8" w14:paraId="27AF88CB" w14:textId="77777777" w:rsidTr="001C24F8">
        <w:tc>
          <w:tcPr>
            <w:tcW w:w="1620" w:type="dxa"/>
          </w:tcPr>
          <w:p w14:paraId="3DDACAEE" w14:textId="77777777" w:rsidR="00C07A5E" w:rsidRDefault="00C07A5E" w:rsidP="0057659E">
            <w:pPr>
              <w:pStyle w:val="ListParagraph"/>
              <w:ind w:left="0"/>
              <w:rPr>
                <w:rFonts w:cs="Arial"/>
                <w:iCs/>
                <w:color w:val="000000" w:themeColor="text1"/>
                <w:sz w:val="16"/>
                <w:szCs w:val="16"/>
              </w:rPr>
            </w:pPr>
          </w:p>
          <w:p w14:paraId="50E55CEF" w14:textId="77777777" w:rsidR="00DC6942" w:rsidRPr="00561EE8" w:rsidRDefault="00DC6942" w:rsidP="0057659E">
            <w:pPr>
              <w:pStyle w:val="ListParagraph"/>
              <w:ind w:left="0"/>
              <w:rPr>
                <w:rFonts w:cs="Arial"/>
                <w:iCs/>
                <w:color w:val="000000" w:themeColor="text1"/>
                <w:sz w:val="16"/>
                <w:szCs w:val="16"/>
              </w:rPr>
            </w:pPr>
          </w:p>
        </w:tc>
        <w:tc>
          <w:tcPr>
            <w:tcW w:w="1984" w:type="dxa"/>
          </w:tcPr>
          <w:p w14:paraId="0A2B2DD2" w14:textId="77777777" w:rsidR="00C07A5E" w:rsidRPr="00561EE8" w:rsidRDefault="00C07A5E" w:rsidP="0057659E">
            <w:pPr>
              <w:pStyle w:val="ListParagraph"/>
              <w:ind w:left="0"/>
              <w:rPr>
                <w:rFonts w:cs="Arial"/>
                <w:iCs/>
                <w:color w:val="000000" w:themeColor="text1"/>
                <w:sz w:val="16"/>
                <w:szCs w:val="16"/>
              </w:rPr>
            </w:pPr>
          </w:p>
        </w:tc>
        <w:tc>
          <w:tcPr>
            <w:tcW w:w="960" w:type="dxa"/>
          </w:tcPr>
          <w:p w14:paraId="35898178" w14:textId="77777777" w:rsidR="00C07A5E" w:rsidRPr="00561EE8" w:rsidRDefault="00C07A5E" w:rsidP="0057659E">
            <w:pPr>
              <w:pStyle w:val="ListParagraph"/>
              <w:ind w:left="0"/>
              <w:rPr>
                <w:rFonts w:cs="Arial"/>
                <w:iCs/>
                <w:color w:val="000000" w:themeColor="text1"/>
                <w:sz w:val="16"/>
                <w:szCs w:val="16"/>
              </w:rPr>
            </w:pPr>
          </w:p>
        </w:tc>
        <w:tc>
          <w:tcPr>
            <w:tcW w:w="794" w:type="dxa"/>
          </w:tcPr>
          <w:p w14:paraId="7738AA90" w14:textId="77777777" w:rsidR="00C07A5E" w:rsidRPr="00561EE8" w:rsidRDefault="00C07A5E" w:rsidP="0057659E">
            <w:pPr>
              <w:pStyle w:val="ListParagraph"/>
              <w:ind w:left="0"/>
              <w:rPr>
                <w:rFonts w:cs="Arial"/>
                <w:iCs/>
                <w:color w:val="000000" w:themeColor="text1"/>
                <w:sz w:val="16"/>
                <w:szCs w:val="16"/>
              </w:rPr>
            </w:pPr>
          </w:p>
        </w:tc>
        <w:tc>
          <w:tcPr>
            <w:tcW w:w="964" w:type="dxa"/>
          </w:tcPr>
          <w:p w14:paraId="53F44B93" w14:textId="77777777" w:rsidR="00C07A5E" w:rsidRPr="00561EE8" w:rsidRDefault="00C07A5E" w:rsidP="0057659E">
            <w:pPr>
              <w:pStyle w:val="ListParagraph"/>
              <w:ind w:left="0"/>
              <w:rPr>
                <w:rFonts w:cs="Arial"/>
                <w:iCs/>
                <w:color w:val="000000" w:themeColor="text1"/>
                <w:sz w:val="16"/>
                <w:szCs w:val="16"/>
              </w:rPr>
            </w:pPr>
          </w:p>
        </w:tc>
        <w:tc>
          <w:tcPr>
            <w:tcW w:w="1395" w:type="dxa"/>
          </w:tcPr>
          <w:p w14:paraId="5E042A94" w14:textId="77777777" w:rsidR="00C07A5E" w:rsidRPr="00561EE8" w:rsidRDefault="00C07A5E" w:rsidP="0057659E">
            <w:pPr>
              <w:pStyle w:val="ListParagraph"/>
              <w:ind w:left="0"/>
              <w:rPr>
                <w:rFonts w:cs="Arial"/>
                <w:iCs/>
                <w:color w:val="000000" w:themeColor="text1"/>
                <w:sz w:val="16"/>
                <w:szCs w:val="16"/>
              </w:rPr>
            </w:pPr>
          </w:p>
        </w:tc>
        <w:tc>
          <w:tcPr>
            <w:tcW w:w="553" w:type="dxa"/>
          </w:tcPr>
          <w:p w14:paraId="60E26A59" w14:textId="77777777" w:rsidR="00C07A5E" w:rsidRPr="00561EE8" w:rsidRDefault="00C07A5E" w:rsidP="0057659E">
            <w:pPr>
              <w:pStyle w:val="ListParagraph"/>
              <w:ind w:left="0"/>
              <w:rPr>
                <w:rFonts w:cs="Arial"/>
                <w:iCs/>
                <w:color w:val="000000" w:themeColor="text1"/>
                <w:sz w:val="16"/>
                <w:szCs w:val="16"/>
              </w:rPr>
            </w:pPr>
          </w:p>
        </w:tc>
      </w:tr>
      <w:tr w:rsidR="001C24F8" w14:paraId="1D0B5767" w14:textId="77777777" w:rsidTr="001C24F8">
        <w:tc>
          <w:tcPr>
            <w:tcW w:w="1620" w:type="dxa"/>
          </w:tcPr>
          <w:p w14:paraId="7E297EE8" w14:textId="77777777" w:rsidR="00C07A5E" w:rsidRDefault="00C07A5E" w:rsidP="0057659E">
            <w:pPr>
              <w:pStyle w:val="ListParagraph"/>
              <w:ind w:left="0"/>
              <w:rPr>
                <w:rFonts w:cs="Arial"/>
                <w:iCs/>
                <w:color w:val="000000" w:themeColor="text1"/>
                <w:sz w:val="16"/>
                <w:szCs w:val="16"/>
              </w:rPr>
            </w:pPr>
          </w:p>
          <w:p w14:paraId="141FAC3D" w14:textId="77777777" w:rsidR="00DC6942" w:rsidRPr="00561EE8" w:rsidRDefault="00DC6942" w:rsidP="0057659E">
            <w:pPr>
              <w:pStyle w:val="ListParagraph"/>
              <w:ind w:left="0"/>
              <w:rPr>
                <w:rFonts w:cs="Arial"/>
                <w:iCs/>
                <w:color w:val="000000" w:themeColor="text1"/>
                <w:sz w:val="16"/>
                <w:szCs w:val="16"/>
              </w:rPr>
            </w:pPr>
          </w:p>
        </w:tc>
        <w:tc>
          <w:tcPr>
            <w:tcW w:w="1984" w:type="dxa"/>
          </w:tcPr>
          <w:p w14:paraId="1E1F677F" w14:textId="77777777" w:rsidR="00C07A5E" w:rsidRPr="00561EE8" w:rsidRDefault="00C07A5E" w:rsidP="0057659E">
            <w:pPr>
              <w:pStyle w:val="ListParagraph"/>
              <w:ind w:left="0"/>
              <w:rPr>
                <w:rFonts w:cs="Arial"/>
                <w:iCs/>
                <w:color w:val="000000" w:themeColor="text1"/>
                <w:sz w:val="16"/>
                <w:szCs w:val="16"/>
              </w:rPr>
            </w:pPr>
          </w:p>
        </w:tc>
        <w:tc>
          <w:tcPr>
            <w:tcW w:w="960" w:type="dxa"/>
          </w:tcPr>
          <w:p w14:paraId="35D2239E" w14:textId="77777777" w:rsidR="00C07A5E" w:rsidRPr="00561EE8" w:rsidRDefault="00C07A5E" w:rsidP="0057659E">
            <w:pPr>
              <w:pStyle w:val="ListParagraph"/>
              <w:ind w:left="0"/>
              <w:rPr>
                <w:rFonts w:cs="Arial"/>
                <w:iCs/>
                <w:color w:val="000000" w:themeColor="text1"/>
                <w:sz w:val="16"/>
                <w:szCs w:val="16"/>
              </w:rPr>
            </w:pPr>
          </w:p>
        </w:tc>
        <w:tc>
          <w:tcPr>
            <w:tcW w:w="794" w:type="dxa"/>
          </w:tcPr>
          <w:p w14:paraId="59AD2BE1" w14:textId="77777777" w:rsidR="00C07A5E" w:rsidRPr="00561EE8" w:rsidRDefault="00C07A5E" w:rsidP="0057659E">
            <w:pPr>
              <w:pStyle w:val="ListParagraph"/>
              <w:ind w:left="0"/>
              <w:rPr>
                <w:rFonts w:cs="Arial"/>
                <w:iCs/>
                <w:color w:val="000000" w:themeColor="text1"/>
                <w:sz w:val="16"/>
                <w:szCs w:val="16"/>
              </w:rPr>
            </w:pPr>
          </w:p>
        </w:tc>
        <w:tc>
          <w:tcPr>
            <w:tcW w:w="964" w:type="dxa"/>
          </w:tcPr>
          <w:p w14:paraId="63793B84" w14:textId="77777777" w:rsidR="00C07A5E" w:rsidRPr="00561EE8" w:rsidRDefault="00C07A5E" w:rsidP="0057659E">
            <w:pPr>
              <w:pStyle w:val="ListParagraph"/>
              <w:ind w:left="0"/>
              <w:rPr>
                <w:rFonts w:cs="Arial"/>
                <w:iCs/>
                <w:color w:val="000000" w:themeColor="text1"/>
                <w:sz w:val="16"/>
                <w:szCs w:val="16"/>
              </w:rPr>
            </w:pPr>
          </w:p>
        </w:tc>
        <w:tc>
          <w:tcPr>
            <w:tcW w:w="1395" w:type="dxa"/>
          </w:tcPr>
          <w:p w14:paraId="3CED1C8E" w14:textId="77777777" w:rsidR="00C07A5E" w:rsidRPr="00561EE8" w:rsidRDefault="00C07A5E" w:rsidP="0057659E">
            <w:pPr>
              <w:pStyle w:val="ListParagraph"/>
              <w:ind w:left="0"/>
              <w:rPr>
                <w:rFonts w:cs="Arial"/>
                <w:iCs/>
                <w:color w:val="000000" w:themeColor="text1"/>
                <w:sz w:val="16"/>
                <w:szCs w:val="16"/>
              </w:rPr>
            </w:pPr>
          </w:p>
        </w:tc>
        <w:tc>
          <w:tcPr>
            <w:tcW w:w="553" w:type="dxa"/>
          </w:tcPr>
          <w:p w14:paraId="6F6D591C" w14:textId="77777777" w:rsidR="00C07A5E" w:rsidRPr="00561EE8" w:rsidRDefault="00C07A5E" w:rsidP="0057659E">
            <w:pPr>
              <w:pStyle w:val="ListParagraph"/>
              <w:ind w:left="0"/>
              <w:rPr>
                <w:rFonts w:cs="Arial"/>
                <w:iCs/>
                <w:color w:val="000000" w:themeColor="text1"/>
                <w:sz w:val="16"/>
                <w:szCs w:val="16"/>
              </w:rPr>
            </w:pPr>
          </w:p>
        </w:tc>
      </w:tr>
      <w:tr w:rsidR="001C24F8" w14:paraId="3CFDD89A" w14:textId="77777777" w:rsidTr="001C24F8">
        <w:tc>
          <w:tcPr>
            <w:tcW w:w="1620" w:type="dxa"/>
          </w:tcPr>
          <w:p w14:paraId="4595E3EF" w14:textId="77777777" w:rsidR="00C07A5E" w:rsidRDefault="00C07A5E" w:rsidP="0057659E">
            <w:pPr>
              <w:pStyle w:val="ListParagraph"/>
              <w:ind w:left="0"/>
              <w:rPr>
                <w:rFonts w:cs="Arial"/>
                <w:iCs/>
                <w:color w:val="000000" w:themeColor="text1"/>
                <w:sz w:val="16"/>
                <w:szCs w:val="16"/>
              </w:rPr>
            </w:pPr>
          </w:p>
          <w:p w14:paraId="5724C65C" w14:textId="77777777" w:rsidR="00DC6942" w:rsidRPr="00561EE8" w:rsidRDefault="00DC6942" w:rsidP="0057659E">
            <w:pPr>
              <w:pStyle w:val="ListParagraph"/>
              <w:ind w:left="0"/>
              <w:rPr>
                <w:rFonts w:cs="Arial"/>
                <w:iCs/>
                <w:color w:val="000000" w:themeColor="text1"/>
                <w:sz w:val="16"/>
                <w:szCs w:val="16"/>
              </w:rPr>
            </w:pPr>
          </w:p>
        </w:tc>
        <w:tc>
          <w:tcPr>
            <w:tcW w:w="1984" w:type="dxa"/>
          </w:tcPr>
          <w:p w14:paraId="38DA9D40" w14:textId="77777777" w:rsidR="00C07A5E" w:rsidRPr="00561EE8" w:rsidRDefault="00C07A5E" w:rsidP="0057659E">
            <w:pPr>
              <w:pStyle w:val="ListParagraph"/>
              <w:ind w:left="0"/>
              <w:rPr>
                <w:rFonts w:cs="Arial"/>
                <w:iCs/>
                <w:color w:val="000000" w:themeColor="text1"/>
                <w:sz w:val="16"/>
                <w:szCs w:val="16"/>
              </w:rPr>
            </w:pPr>
          </w:p>
        </w:tc>
        <w:tc>
          <w:tcPr>
            <w:tcW w:w="960" w:type="dxa"/>
          </w:tcPr>
          <w:p w14:paraId="35CF7452" w14:textId="77777777" w:rsidR="00C07A5E" w:rsidRPr="00561EE8" w:rsidRDefault="00C07A5E" w:rsidP="0057659E">
            <w:pPr>
              <w:pStyle w:val="ListParagraph"/>
              <w:ind w:left="0"/>
              <w:rPr>
                <w:rFonts w:cs="Arial"/>
                <w:iCs/>
                <w:color w:val="000000" w:themeColor="text1"/>
                <w:sz w:val="16"/>
                <w:szCs w:val="16"/>
              </w:rPr>
            </w:pPr>
          </w:p>
        </w:tc>
        <w:tc>
          <w:tcPr>
            <w:tcW w:w="794" w:type="dxa"/>
          </w:tcPr>
          <w:p w14:paraId="72AE3FFC" w14:textId="77777777" w:rsidR="00C07A5E" w:rsidRPr="00561EE8" w:rsidRDefault="00C07A5E" w:rsidP="0057659E">
            <w:pPr>
              <w:pStyle w:val="ListParagraph"/>
              <w:ind w:left="0"/>
              <w:rPr>
                <w:rFonts w:cs="Arial"/>
                <w:iCs/>
                <w:color w:val="000000" w:themeColor="text1"/>
                <w:sz w:val="16"/>
                <w:szCs w:val="16"/>
              </w:rPr>
            </w:pPr>
          </w:p>
        </w:tc>
        <w:tc>
          <w:tcPr>
            <w:tcW w:w="964" w:type="dxa"/>
          </w:tcPr>
          <w:p w14:paraId="21D98A5B" w14:textId="77777777" w:rsidR="00C07A5E" w:rsidRPr="00561EE8" w:rsidRDefault="00C07A5E" w:rsidP="0057659E">
            <w:pPr>
              <w:pStyle w:val="ListParagraph"/>
              <w:ind w:left="0"/>
              <w:rPr>
                <w:rFonts w:cs="Arial"/>
                <w:iCs/>
                <w:color w:val="000000" w:themeColor="text1"/>
                <w:sz w:val="16"/>
                <w:szCs w:val="16"/>
              </w:rPr>
            </w:pPr>
          </w:p>
        </w:tc>
        <w:tc>
          <w:tcPr>
            <w:tcW w:w="1395" w:type="dxa"/>
          </w:tcPr>
          <w:p w14:paraId="319D7670" w14:textId="77777777" w:rsidR="00C07A5E" w:rsidRPr="00561EE8" w:rsidRDefault="00C07A5E" w:rsidP="0057659E">
            <w:pPr>
              <w:pStyle w:val="ListParagraph"/>
              <w:ind w:left="0"/>
              <w:rPr>
                <w:rFonts w:cs="Arial"/>
                <w:iCs/>
                <w:color w:val="000000" w:themeColor="text1"/>
                <w:sz w:val="16"/>
                <w:szCs w:val="16"/>
              </w:rPr>
            </w:pPr>
          </w:p>
        </w:tc>
        <w:tc>
          <w:tcPr>
            <w:tcW w:w="553" w:type="dxa"/>
          </w:tcPr>
          <w:p w14:paraId="00D57511" w14:textId="77777777" w:rsidR="00C07A5E" w:rsidRPr="00561EE8" w:rsidRDefault="00C07A5E" w:rsidP="0057659E">
            <w:pPr>
              <w:pStyle w:val="ListParagraph"/>
              <w:ind w:left="0"/>
              <w:rPr>
                <w:rFonts w:cs="Arial"/>
                <w:iCs/>
                <w:color w:val="000000" w:themeColor="text1"/>
                <w:sz w:val="16"/>
                <w:szCs w:val="16"/>
              </w:rPr>
            </w:pPr>
          </w:p>
        </w:tc>
      </w:tr>
    </w:tbl>
    <w:p w14:paraId="115F7CDF" w14:textId="77777777" w:rsidR="003A7850" w:rsidRPr="0056650D" w:rsidRDefault="003A7850" w:rsidP="00F64D81"/>
    <w:p w14:paraId="4ED65650" w14:textId="5784E672" w:rsidR="00017E2B" w:rsidRPr="0056650D" w:rsidRDefault="007A6EC6" w:rsidP="005F2EB2">
      <w:pPr>
        <w:pStyle w:val="Heading2"/>
      </w:pPr>
      <w:r w:rsidRPr="0056650D">
        <w:t>Incubation</w:t>
      </w:r>
      <w:r w:rsidR="003F7B99">
        <w:t xml:space="preserve"> Objectives &amp;</w:t>
      </w:r>
      <w:r w:rsidRPr="0056650D">
        <w:t xml:space="preserve"> </w:t>
      </w:r>
      <w:r w:rsidR="0053250E">
        <w:t>Planning</w:t>
      </w:r>
    </w:p>
    <w:p w14:paraId="18ECBB16" w14:textId="0BE52C06" w:rsidR="00214BB2" w:rsidRPr="0056650D" w:rsidRDefault="00407E40" w:rsidP="00DE02AC">
      <w:pPr>
        <w:pStyle w:val="ListParagraph"/>
        <w:numPr>
          <w:ilvl w:val="0"/>
          <w:numId w:val="29"/>
        </w:numPr>
        <w:rPr>
          <w:rFonts w:cs="Arial"/>
          <w:b/>
          <w:bCs/>
        </w:rPr>
      </w:pPr>
      <w:r w:rsidRPr="0056650D">
        <w:rPr>
          <w:rFonts w:cs="Arial"/>
          <w:b/>
          <w:bCs/>
        </w:rPr>
        <w:t>Incubation Objectives</w:t>
      </w:r>
      <w:r w:rsidR="007F34D2" w:rsidRPr="0056650D">
        <w:rPr>
          <w:rFonts w:cs="Arial"/>
          <w:b/>
          <w:bCs/>
        </w:rPr>
        <w:t xml:space="preserve"> </w:t>
      </w:r>
      <w:r w:rsidR="007A6EC6" w:rsidRPr="0056650D">
        <w:rPr>
          <w:rFonts w:cs="Arial"/>
          <w:b/>
          <w:bCs/>
        </w:rPr>
        <w:t xml:space="preserve">(max </w:t>
      </w:r>
      <w:r w:rsidR="006C441A" w:rsidRPr="0056650D">
        <w:rPr>
          <w:rFonts w:cs="Arial"/>
          <w:b/>
          <w:bCs/>
        </w:rPr>
        <w:t>2</w:t>
      </w:r>
      <w:r w:rsidR="00315C51" w:rsidRPr="0056650D">
        <w:rPr>
          <w:rFonts w:cs="Arial"/>
          <w:b/>
          <w:bCs/>
        </w:rPr>
        <w:t xml:space="preserve">00 </w:t>
      </w:r>
      <w:r w:rsidR="007A6EC6" w:rsidRPr="0056650D">
        <w:rPr>
          <w:rFonts w:cs="Arial"/>
          <w:b/>
          <w:bCs/>
        </w:rPr>
        <w:t>characters)</w:t>
      </w:r>
      <w:r w:rsidR="00214BB2" w:rsidRPr="0056650D">
        <w:rPr>
          <w:rFonts w:cs="Arial"/>
          <w:b/>
          <w:bCs/>
        </w:rPr>
        <w:t>:</w:t>
      </w:r>
    </w:p>
    <w:p w14:paraId="38431140" w14:textId="04252BC6" w:rsidR="0069379E" w:rsidRPr="0056650D" w:rsidRDefault="00214BB2" w:rsidP="0057659E">
      <w:pPr>
        <w:pStyle w:val="ListParagraph"/>
        <w:ind w:left="360"/>
        <w:rPr>
          <w:rFonts w:cs="Arial"/>
          <w:iCs/>
          <w:color w:val="000000" w:themeColor="text1"/>
        </w:rPr>
      </w:pPr>
      <w:r w:rsidRPr="0056650D">
        <w:rPr>
          <w:rFonts w:cs="Arial"/>
          <w:iCs/>
          <w:color w:val="000000" w:themeColor="text1"/>
        </w:rPr>
        <w:t xml:space="preserve">Outline the key </w:t>
      </w:r>
      <w:r w:rsidR="00017E2B" w:rsidRPr="0056650D">
        <w:rPr>
          <w:rFonts w:cs="Arial"/>
          <w:iCs/>
          <w:color w:val="000000" w:themeColor="text1"/>
        </w:rPr>
        <w:t>objectives of the incubation</w:t>
      </w:r>
      <w:r w:rsidR="005F4130" w:rsidRPr="0056650D">
        <w:rPr>
          <w:rFonts w:cs="Arial"/>
          <w:iCs/>
          <w:color w:val="000000" w:themeColor="text1"/>
        </w:rPr>
        <w:t xml:space="preserve">. </w:t>
      </w:r>
      <w:r w:rsidR="005A3090" w:rsidRPr="0056650D">
        <w:rPr>
          <w:rFonts w:cs="Arial"/>
          <w:iCs/>
          <w:color w:val="000000" w:themeColor="text1"/>
        </w:rPr>
        <w:t xml:space="preserve">Also </w:t>
      </w:r>
      <w:r w:rsidR="00452063" w:rsidRPr="0056650D">
        <w:rPr>
          <w:rFonts w:cs="Arial"/>
          <w:iCs/>
          <w:color w:val="000000" w:themeColor="text1"/>
        </w:rPr>
        <w:t>state</w:t>
      </w:r>
      <w:r w:rsidR="005A3090" w:rsidRPr="0056650D">
        <w:rPr>
          <w:rFonts w:cs="Arial"/>
          <w:iCs/>
          <w:color w:val="000000" w:themeColor="text1"/>
        </w:rPr>
        <w:t xml:space="preserve"> your planned duration of incubation (</w:t>
      </w:r>
      <w:r w:rsidR="00126C6E">
        <w:rPr>
          <w:rFonts w:cs="Arial"/>
          <w:iCs/>
          <w:color w:val="000000" w:themeColor="text1"/>
        </w:rPr>
        <w:t>suggested minimum of 12 months</w:t>
      </w:r>
      <w:r w:rsidR="00216E08">
        <w:rPr>
          <w:rFonts w:cs="Arial"/>
          <w:iCs/>
          <w:color w:val="000000" w:themeColor="text1"/>
        </w:rPr>
        <w:t xml:space="preserve">, with a </w:t>
      </w:r>
      <w:r w:rsidR="005A3090" w:rsidRPr="0056650D">
        <w:rPr>
          <w:rFonts w:cs="Arial"/>
          <w:iCs/>
          <w:color w:val="000000" w:themeColor="text1"/>
        </w:rPr>
        <w:t>max</w:t>
      </w:r>
      <w:r w:rsidR="00216E08">
        <w:rPr>
          <w:rFonts w:cs="Arial"/>
          <w:iCs/>
          <w:color w:val="000000" w:themeColor="text1"/>
        </w:rPr>
        <w:t>imum of</w:t>
      </w:r>
      <w:r w:rsidR="005A3090" w:rsidRPr="0056650D">
        <w:rPr>
          <w:rFonts w:cs="Arial"/>
          <w:iCs/>
          <w:color w:val="000000" w:themeColor="text1"/>
        </w:rPr>
        <w:t xml:space="preserve"> 24 months).</w:t>
      </w:r>
    </w:p>
    <w:p w14:paraId="426C0181" w14:textId="77777777" w:rsidR="0069379E" w:rsidRPr="0056650D" w:rsidRDefault="0069379E" w:rsidP="00017E2B">
      <w:pPr>
        <w:pStyle w:val="ListParagraph"/>
        <w:ind w:left="284"/>
        <w:rPr>
          <w:rFonts w:cs="Arial"/>
          <w:iCs/>
          <w:color w:val="000000" w:themeColor="text1"/>
        </w:rPr>
      </w:pPr>
    </w:p>
    <w:p w14:paraId="17BBAF82" w14:textId="4845C693" w:rsidR="00B02766" w:rsidRPr="00F64D81" w:rsidRDefault="005A111E" w:rsidP="00F64D81">
      <w:pPr>
        <w:pStyle w:val="ListParagraph"/>
        <w:numPr>
          <w:ilvl w:val="0"/>
          <w:numId w:val="29"/>
        </w:numPr>
        <w:rPr>
          <w:rFonts w:cs="Arial"/>
          <w:color w:val="000000" w:themeColor="text1"/>
        </w:rPr>
      </w:pPr>
      <w:r w:rsidRPr="0056650D">
        <w:rPr>
          <w:rFonts w:cs="Arial"/>
          <w:b/>
          <w:bCs/>
        </w:rPr>
        <w:t xml:space="preserve">Planning of the Incubation activities (max </w:t>
      </w:r>
      <w:r w:rsidR="00BC6C67">
        <w:rPr>
          <w:rFonts w:cs="Arial"/>
          <w:b/>
          <w:bCs/>
        </w:rPr>
        <w:t>20</w:t>
      </w:r>
      <w:r w:rsidRPr="0056650D">
        <w:rPr>
          <w:rFonts w:cs="Arial"/>
          <w:b/>
          <w:bCs/>
        </w:rPr>
        <w:t>00 characters):</w:t>
      </w:r>
      <w:r w:rsidR="003317B1" w:rsidRPr="1475C0E3">
        <w:rPr>
          <w:rStyle w:val="FootnoteReference"/>
          <w:rFonts w:cs="Arial"/>
          <w:color w:val="000000" w:themeColor="text1"/>
        </w:rPr>
        <w:t xml:space="preserve"> </w:t>
      </w:r>
      <w:r w:rsidR="003317B1" w:rsidRPr="1475C0E3">
        <w:rPr>
          <w:rStyle w:val="FootnoteReference"/>
          <w:rFonts w:cs="Arial"/>
          <w:color w:val="000000" w:themeColor="text1"/>
        </w:rPr>
        <w:footnoteReference w:id="8"/>
      </w:r>
    </w:p>
    <w:p w14:paraId="03D97E6C" w14:textId="01E32FF0" w:rsidR="00B02766" w:rsidRPr="00ED1222" w:rsidRDefault="00E0715D" w:rsidP="0057659E">
      <w:pPr>
        <w:pStyle w:val="ListParagraph"/>
        <w:ind w:left="360"/>
        <w:rPr>
          <w:rFonts w:cs="Arial"/>
          <w:color w:val="000000" w:themeColor="text1"/>
        </w:rPr>
      </w:pPr>
      <w:r>
        <w:rPr>
          <w:rFonts w:cs="Arial"/>
          <w:color w:val="000000" w:themeColor="text1"/>
        </w:rPr>
        <w:t xml:space="preserve">Please provide a planning of your incubation activities addressing </w:t>
      </w:r>
      <w:r w:rsidRPr="00ED1222">
        <w:rPr>
          <w:rFonts w:cs="Arial"/>
          <w:i/>
          <w:iCs/>
          <w:color w:val="000000" w:themeColor="text1"/>
        </w:rPr>
        <w:t xml:space="preserve">the four </w:t>
      </w:r>
      <w:r w:rsidR="0021344D">
        <w:rPr>
          <w:rFonts w:cs="Arial"/>
          <w:i/>
          <w:iCs/>
          <w:color w:val="000000" w:themeColor="text1"/>
        </w:rPr>
        <w:t xml:space="preserve">incubation activity </w:t>
      </w:r>
      <w:r w:rsidR="00EF6D19" w:rsidRPr="00ED1222">
        <w:rPr>
          <w:rFonts w:cs="Arial"/>
          <w:i/>
          <w:iCs/>
          <w:color w:val="000000" w:themeColor="text1"/>
        </w:rPr>
        <w:t xml:space="preserve">areas which are most important </w:t>
      </w:r>
      <w:r w:rsidR="00FC3BC8">
        <w:rPr>
          <w:rFonts w:cs="Arial"/>
          <w:i/>
          <w:iCs/>
          <w:color w:val="000000" w:themeColor="text1"/>
        </w:rPr>
        <w:t>for the progress of</w:t>
      </w:r>
      <w:r w:rsidR="00EF6D19" w:rsidRPr="00ED1222">
        <w:rPr>
          <w:rFonts w:cs="Arial"/>
          <w:i/>
          <w:iCs/>
          <w:color w:val="000000" w:themeColor="text1"/>
        </w:rPr>
        <w:t xml:space="preserve"> your company</w:t>
      </w:r>
      <w:r w:rsidR="00ED1222">
        <w:rPr>
          <w:rFonts w:cs="Arial"/>
          <w:color w:val="000000" w:themeColor="text1"/>
        </w:rPr>
        <w:t xml:space="preserve">. </w:t>
      </w:r>
      <w:r w:rsidR="00ED1222" w:rsidRPr="00ED1222">
        <w:rPr>
          <w:rFonts w:cs="Arial"/>
          <w:color w:val="000000" w:themeColor="text1"/>
        </w:rPr>
        <w:t>Choose from the areas listed in the table below</w:t>
      </w:r>
      <w:r w:rsidR="00CD2A88">
        <w:rPr>
          <w:rFonts w:cs="Arial"/>
          <w:color w:val="000000" w:themeColor="text1"/>
        </w:rPr>
        <w:t>:</w:t>
      </w:r>
    </w:p>
    <w:p w14:paraId="287D0462" w14:textId="77777777" w:rsidR="00522135" w:rsidRDefault="00522135" w:rsidP="0057659E">
      <w:pPr>
        <w:pStyle w:val="ListParagraph"/>
        <w:ind w:left="360"/>
        <w:rPr>
          <w:rFonts w:cs="Arial"/>
          <w:color w:val="000000" w:themeColor="text1"/>
        </w:rPr>
      </w:pPr>
    </w:p>
    <w:tbl>
      <w:tblPr>
        <w:tblStyle w:val="TableGrid"/>
        <w:tblW w:w="0" w:type="auto"/>
        <w:tblInd w:w="360" w:type="dxa"/>
        <w:tblLook w:val="04A0" w:firstRow="1" w:lastRow="0" w:firstColumn="1" w:lastColumn="0" w:noHBand="0" w:noVBand="1"/>
      </w:tblPr>
      <w:tblGrid>
        <w:gridCol w:w="1762"/>
        <w:gridCol w:w="6508"/>
      </w:tblGrid>
      <w:tr w:rsidR="00522135" w14:paraId="107F5290" w14:textId="77777777" w:rsidTr="00F64D81">
        <w:tc>
          <w:tcPr>
            <w:tcW w:w="1762" w:type="dxa"/>
          </w:tcPr>
          <w:p w14:paraId="73C8F83E" w14:textId="332E099D" w:rsidR="00522135" w:rsidRPr="00F64D81" w:rsidRDefault="0021344D" w:rsidP="0057659E">
            <w:pPr>
              <w:pStyle w:val="ListParagraph"/>
              <w:ind w:left="0"/>
              <w:rPr>
                <w:rFonts w:cs="Arial"/>
                <w:b/>
                <w:bCs/>
                <w:color w:val="000000" w:themeColor="text1"/>
              </w:rPr>
            </w:pPr>
            <w:r>
              <w:rPr>
                <w:rFonts w:cs="Arial"/>
                <w:b/>
                <w:bCs/>
                <w:color w:val="000000" w:themeColor="text1"/>
              </w:rPr>
              <w:t>Incubation Activity Area</w:t>
            </w:r>
          </w:p>
        </w:tc>
        <w:tc>
          <w:tcPr>
            <w:tcW w:w="6508" w:type="dxa"/>
          </w:tcPr>
          <w:p w14:paraId="7FE85E87" w14:textId="4462B7AA" w:rsidR="00522135" w:rsidRPr="00F64D81" w:rsidRDefault="00522135" w:rsidP="0057659E">
            <w:pPr>
              <w:pStyle w:val="ListParagraph"/>
              <w:ind w:left="0"/>
              <w:rPr>
                <w:rFonts w:cs="Arial"/>
                <w:b/>
                <w:bCs/>
                <w:color w:val="000000" w:themeColor="text1"/>
              </w:rPr>
            </w:pPr>
            <w:r w:rsidRPr="00F64D81">
              <w:rPr>
                <w:rFonts w:cs="Arial"/>
                <w:b/>
                <w:bCs/>
                <w:i/>
                <w:iCs/>
                <w:color w:val="000000" w:themeColor="text1"/>
              </w:rPr>
              <w:t>Examples</w:t>
            </w:r>
            <w:r w:rsidRPr="00F64D81">
              <w:rPr>
                <w:rFonts w:cs="Arial"/>
                <w:b/>
                <w:bCs/>
                <w:color w:val="000000" w:themeColor="text1"/>
              </w:rPr>
              <w:t xml:space="preserve"> of items to address during incubation</w:t>
            </w:r>
          </w:p>
        </w:tc>
      </w:tr>
      <w:tr w:rsidR="00522135" w14:paraId="2F695BFB" w14:textId="77777777" w:rsidTr="00F64D81">
        <w:tc>
          <w:tcPr>
            <w:tcW w:w="1762" w:type="dxa"/>
          </w:tcPr>
          <w:p w14:paraId="7F8F18FA" w14:textId="78F3DAC8" w:rsidR="00522135" w:rsidRDefault="00522135" w:rsidP="0057659E">
            <w:pPr>
              <w:pStyle w:val="ListParagraph"/>
              <w:ind w:left="0"/>
              <w:rPr>
                <w:rFonts w:cs="Arial"/>
                <w:color w:val="000000" w:themeColor="text1"/>
              </w:rPr>
            </w:pPr>
            <w:r>
              <w:rPr>
                <w:rFonts w:cs="Arial"/>
                <w:color w:val="000000" w:themeColor="text1"/>
              </w:rPr>
              <w:t>Customers</w:t>
            </w:r>
          </w:p>
        </w:tc>
        <w:tc>
          <w:tcPr>
            <w:tcW w:w="6508" w:type="dxa"/>
          </w:tcPr>
          <w:p w14:paraId="2FBE37A4" w14:textId="2ADA9005" w:rsidR="00522135" w:rsidRDefault="0057622C" w:rsidP="0057659E">
            <w:pPr>
              <w:pStyle w:val="ListParagraph"/>
              <w:ind w:left="0"/>
              <w:rPr>
                <w:rFonts w:cs="Arial"/>
                <w:color w:val="000000" w:themeColor="text1"/>
              </w:rPr>
            </w:pPr>
            <w:r>
              <w:rPr>
                <w:rFonts w:cs="Arial"/>
                <w:color w:val="000000" w:themeColor="text1"/>
              </w:rPr>
              <w:t>I</w:t>
            </w:r>
            <w:r w:rsidR="00522135">
              <w:rPr>
                <w:rFonts w:cs="Arial"/>
                <w:color w:val="000000" w:themeColor="text1"/>
              </w:rPr>
              <w:t xml:space="preserve">dentification of needs, market feedback, established interest and relations, customer </w:t>
            </w:r>
            <w:r w:rsidR="000D24D4">
              <w:rPr>
                <w:rFonts w:cs="Arial"/>
                <w:color w:val="000000" w:themeColor="text1"/>
              </w:rPr>
              <w:t>validation</w:t>
            </w:r>
            <w:r w:rsidR="00522135">
              <w:rPr>
                <w:rFonts w:cs="Arial"/>
                <w:color w:val="000000" w:themeColor="text1"/>
              </w:rPr>
              <w:t>, sales</w:t>
            </w:r>
          </w:p>
        </w:tc>
      </w:tr>
      <w:tr w:rsidR="00522135" w14:paraId="0D84DC1C" w14:textId="77777777" w:rsidTr="00F64D81">
        <w:tc>
          <w:tcPr>
            <w:tcW w:w="1762" w:type="dxa"/>
          </w:tcPr>
          <w:p w14:paraId="77FA7802" w14:textId="73B3A134" w:rsidR="00522135" w:rsidRDefault="00522135" w:rsidP="0057659E">
            <w:pPr>
              <w:pStyle w:val="ListParagraph"/>
              <w:ind w:left="0"/>
              <w:rPr>
                <w:rFonts w:cs="Arial"/>
                <w:color w:val="000000" w:themeColor="text1"/>
              </w:rPr>
            </w:pPr>
            <w:r>
              <w:rPr>
                <w:rFonts w:cs="Arial"/>
                <w:color w:val="000000" w:themeColor="text1"/>
              </w:rPr>
              <w:t>Technology</w:t>
            </w:r>
          </w:p>
        </w:tc>
        <w:tc>
          <w:tcPr>
            <w:tcW w:w="6508" w:type="dxa"/>
          </w:tcPr>
          <w:p w14:paraId="5EDADE09" w14:textId="4A869854" w:rsidR="00522135" w:rsidRDefault="0057622C" w:rsidP="0057659E">
            <w:pPr>
              <w:pStyle w:val="ListParagraph"/>
              <w:ind w:left="0"/>
              <w:rPr>
                <w:rFonts w:cs="Arial"/>
                <w:color w:val="000000" w:themeColor="text1"/>
              </w:rPr>
            </w:pPr>
            <w:r>
              <w:rPr>
                <w:rFonts w:cs="Arial"/>
                <w:color w:val="000000" w:themeColor="text1"/>
              </w:rPr>
              <w:t>T</w:t>
            </w:r>
            <w:r w:rsidR="00522135">
              <w:rPr>
                <w:rFonts w:cs="Arial"/>
                <w:color w:val="000000" w:themeColor="text1"/>
              </w:rPr>
              <w:t>echnology concept and application, proof-of-concept, validation in lab or relevant environment, demonstration</w:t>
            </w:r>
          </w:p>
        </w:tc>
      </w:tr>
      <w:tr w:rsidR="00522135" w14:paraId="2963E142" w14:textId="77777777" w:rsidTr="00F64D81">
        <w:tc>
          <w:tcPr>
            <w:tcW w:w="1762" w:type="dxa"/>
          </w:tcPr>
          <w:p w14:paraId="3CFCD3AC" w14:textId="7F1FC4A3" w:rsidR="00522135" w:rsidRDefault="00522135" w:rsidP="0057659E">
            <w:pPr>
              <w:pStyle w:val="ListParagraph"/>
              <w:ind w:left="0"/>
              <w:rPr>
                <w:rFonts w:cs="Arial"/>
                <w:color w:val="000000" w:themeColor="text1"/>
              </w:rPr>
            </w:pPr>
            <w:r>
              <w:rPr>
                <w:rFonts w:cs="Arial"/>
                <w:color w:val="000000" w:themeColor="text1"/>
              </w:rPr>
              <w:lastRenderedPageBreak/>
              <w:t>Business Model</w:t>
            </w:r>
          </w:p>
        </w:tc>
        <w:tc>
          <w:tcPr>
            <w:tcW w:w="6508" w:type="dxa"/>
          </w:tcPr>
          <w:p w14:paraId="4A513B7C" w14:textId="73ABE9F0" w:rsidR="00522135" w:rsidRDefault="0057622C" w:rsidP="0057659E">
            <w:pPr>
              <w:pStyle w:val="ListParagraph"/>
              <w:ind w:left="0"/>
              <w:rPr>
                <w:rFonts w:cs="Arial"/>
                <w:color w:val="000000" w:themeColor="text1"/>
              </w:rPr>
            </w:pPr>
            <w:r>
              <w:rPr>
                <w:rFonts w:cs="Arial"/>
                <w:color w:val="000000" w:themeColor="text1"/>
              </w:rPr>
              <w:t>O</w:t>
            </w:r>
            <w:r w:rsidR="00522135">
              <w:rPr>
                <w:rFonts w:cs="Arial"/>
                <w:color w:val="000000" w:themeColor="text1"/>
              </w:rPr>
              <w:t>verall market potential and competition, description of business model, economic viability, pricing, revenue model</w:t>
            </w:r>
          </w:p>
        </w:tc>
      </w:tr>
      <w:tr w:rsidR="00D633A3" w14:paraId="4D38A211" w14:textId="77777777" w:rsidTr="00522135">
        <w:tc>
          <w:tcPr>
            <w:tcW w:w="1762" w:type="dxa"/>
          </w:tcPr>
          <w:p w14:paraId="795E1D87" w14:textId="1C263260" w:rsidR="00D633A3" w:rsidRDefault="00D633A3" w:rsidP="0057659E">
            <w:pPr>
              <w:pStyle w:val="ListParagraph"/>
              <w:ind w:left="0"/>
              <w:rPr>
                <w:rFonts w:cs="Arial"/>
                <w:color w:val="000000" w:themeColor="text1"/>
              </w:rPr>
            </w:pPr>
            <w:r>
              <w:rPr>
                <w:rFonts w:cs="Arial"/>
                <w:color w:val="000000" w:themeColor="text1"/>
              </w:rPr>
              <w:t>IPR</w:t>
            </w:r>
          </w:p>
        </w:tc>
        <w:tc>
          <w:tcPr>
            <w:tcW w:w="6508" w:type="dxa"/>
          </w:tcPr>
          <w:p w14:paraId="2A9FBD94" w14:textId="72ED32C4" w:rsidR="00D633A3" w:rsidRDefault="000D1B1D" w:rsidP="0057659E">
            <w:pPr>
              <w:pStyle w:val="ListParagraph"/>
              <w:ind w:left="0"/>
              <w:rPr>
                <w:rFonts w:cs="Arial"/>
                <w:color w:val="000000" w:themeColor="text1"/>
              </w:rPr>
            </w:pPr>
            <w:r>
              <w:rPr>
                <w:rFonts w:cs="Arial"/>
                <w:color w:val="000000" w:themeColor="text1"/>
              </w:rPr>
              <w:t>Ownership and access to IPR, possibles way of protection</w:t>
            </w:r>
            <w:r w:rsidR="000D24D4">
              <w:rPr>
                <w:rFonts w:cs="Arial"/>
                <w:color w:val="000000" w:themeColor="text1"/>
              </w:rPr>
              <w:t>, patent applications</w:t>
            </w:r>
          </w:p>
        </w:tc>
      </w:tr>
      <w:tr w:rsidR="00AD50B4" w14:paraId="61944738" w14:textId="77777777" w:rsidTr="00522135">
        <w:tc>
          <w:tcPr>
            <w:tcW w:w="1762" w:type="dxa"/>
          </w:tcPr>
          <w:p w14:paraId="4EE5B784" w14:textId="2F462259" w:rsidR="00AD50B4" w:rsidRDefault="00AD50B4" w:rsidP="0057659E">
            <w:pPr>
              <w:pStyle w:val="ListParagraph"/>
              <w:ind w:left="0"/>
              <w:rPr>
                <w:rFonts w:cs="Arial"/>
                <w:color w:val="000000" w:themeColor="text1"/>
              </w:rPr>
            </w:pPr>
            <w:r>
              <w:rPr>
                <w:rFonts w:cs="Arial"/>
                <w:color w:val="000000" w:themeColor="text1"/>
              </w:rPr>
              <w:t>Team</w:t>
            </w:r>
          </w:p>
        </w:tc>
        <w:tc>
          <w:tcPr>
            <w:tcW w:w="6508" w:type="dxa"/>
          </w:tcPr>
          <w:p w14:paraId="5DBE1E10" w14:textId="734C5319" w:rsidR="00AD50B4" w:rsidRDefault="003B6E77" w:rsidP="0057659E">
            <w:pPr>
              <w:pStyle w:val="ListParagraph"/>
              <w:ind w:left="0"/>
              <w:rPr>
                <w:rFonts w:cs="Arial"/>
                <w:color w:val="000000" w:themeColor="text1"/>
              </w:rPr>
            </w:pPr>
            <w:r>
              <w:rPr>
                <w:rFonts w:cs="Arial"/>
                <w:color w:val="000000" w:themeColor="text1"/>
              </w:rPr>
              <w:t xml:space="preserve">Competencies </w:t>
            </w:r>
            <w:r w:rsidR="005B65DA">
              <w:rPr>
                <w:rFonts w:cs="Arial"/>
                <w:color w:val="000000" w:themeColor="text1"/>
              </w:rPr>
              <w:t xml:space="preserve">available in the team and competencies required, </w:t>
            </w:r>
            <w:r w:rsidR="00A94CAA">
              <w:rPr>
                <w:rFonts w:cs="Arial"/>
                <w:color w:val="000000" w:themeColor="text1"/>
              </w:rPr>
              <w:t>role distribution</w:t>
            </w:r>
            <w:r w:rsidR="004B293E">
              <w:rPr>
                <w:rFonts w:cs="Arial"/>
                <w:color w:val="000000" w:themeColor="text1"/>
              </w:rPr>
              <w:t>,</w:t>
            </w:r>
            <w:r w:rsidR="005B65DA">
              <w:rPr>
                <w:rFonts w:cs="Arial"/>
                <w:color w:val="000000" w:themeColor="text1"/>
              </w:rPr>
              <w:t xml:space="preserve"> </w:t>
            </w:r>
            <w:r w:rsidR="00465B60">
              <w:rPr>
                <w:rFonts w:cs="Arial"/>
                <w:color w:val="000000" w:themeColor="text1"/>
              </w:rPr>
              <w:t>plan for</w:t>
            </w:r>
            <w:r w:rsidR="00AB2426">
              <w:rPr>
                <w:rFonts w:cs="Arial"/>
                <w:color w:val="000000" w:themeColor="text1"/>
              </w:rPr>
              <w:t xml:space="preserve"> finding new team members, working cu</w:t>
            </w:r>
            <w:r w:rsidR="00A94CAA">
              <w:rPr>
                <w:rFonts w:cs="Arial"/>
                <w:color w:val="000000" w:themeColor="text1"/>
              </w:rPr>
              <w:t>l</w:t>
            </w:r>
            <w:r w:rsidR="00AB2426">
              <w:rPr>
                <w:rFonts w:cs="Arial"/>
                <w:color w:val="000000" w:themeColor="text1"/>
              </w:rPr>
              <w:t>ture</w:t>
            </w:r>
          </w:p>
        </w:tc>
      </w:tr>
      <w:tr w:rsidR="00AD50B4" w14:paraId="14E2B435" w14:textId="77777777" w:rsidTr="00522135">
        <w:tc>
          <w:tcPr>
            <w:tcW w:w="1762" w:type="dxa"/>
          </w:tcPr>
          <w:p w14:paraId="00A46AA9" w14:textId="10D675DB" w:rsidR="00AD50B4" w:rsidRDefault="00AD50B4" w:rsidP="0057659E">
            <w:pPr>
              <w:pStyle w:val="ListParagraph"/>
              <w:ind w:left="0"/>
              <w:rPr>
                <w:rFonts w:cs="Arial"/>
                <w:color w:val="000000" w:themeColor="text1"/>
              </w:rPr>
            </w:pPr>
            <w:r>
              <w:rPr>
                <w:rFonts w:cs="Arial"/>
                <w:color w:val="000000" w:themeColor="text1"/>
              </w:rPr>
              <w:t>Fund</w:t>
            </w:r>
            <w:r w:rsidR="00667649">
              <w:rPr>
                <w:rFonts w:cs="Arial"/>
                <w:color w:val="000000" w:themeColor="text1"/>
              </w:rPr>
              <w:t>i</w:t>
            </w:r>
            <w:r>
              <w:rPr>
                <w:rFonts w:cs="Arial"/>
                <w:color w:val="000000" w:themeColor="text1"/>
              </w:rPr>
              <w:t>ng</w:t>
            </w:r>
          </w:p>
        </w:tc>
        <w:tc>
          <w:tcPr>
            <w:tcW w:w="6508" w:type="dxa"/>
          </w:tcPr>
          <w:p w14:paraId="3E9C7FE1" w14:textId="2AF2D9E5" w:rsidR="00AD50B4" w:rsidRDefault="00667649" w:rsidP="0057659E">
            <w:pPr>
              <w:pStyle w:val="ListParagraph"/>
              <w:ind w:left="0"/>
              <w:rPr>
                <w:rFonts w:cs="Arial"/>
                <w:color w:val="000000" w:themeColor="text1"/>
              </w:rPr>
            </w:pPr>
            <w:r>
              <w:rPr>
                <w:rFonts w:cs="Arial"/>
                <w:color w:val="000000" w:themeColor="text1"/>
              </w:rPr>
              <w:t xml:space="preserve">Funding needs and funding sources, funding </w:t>
            </w:r>
            <w:r w:rsidR="00332117">
              <w:rPr>
                <w:rFonts w:cs="Arial"/>
                <w:color w:val="000000" w:themeColor="text1"/>
              </w:rPr>
              <w:t>strategy</w:t>
            </w:r>
            <w:r>
              <w:rPr>
                <w:rFonts w:cs="Arial"/>
                <w:color w:val="000000" w:themeColor="text1"/>
              </w:rPr>
              <w:t xml:space="preserve">, </w:t>
            </w:r>
            <w:r w:rsidR="00332117">
              <w:rPr>
                <w:rFonts w:cs="Arial"/>
                <w:color w:val="000000" w:themeColor="text1"/>
              </w:rPr>
              <w:t>contact with funding sources</w:t>
            </w:r>
          </w:p>
        </w:tc>
      </w:tr>
    </w:tbl>
    <w:p w14:paraId="73106C0D" w14:textId="77777777" w:rsidR="009706DF" w:rsidRPr="0056650D" w:rsidRDefault="009706DF" w:rsidP="00275949">
      <w:pPr>
        <w:rPr>
          <w:rFonts w:cs="Arial"/>
          <w:iCs/>
          <w:color w:val="000000" w:themeColor="text1"/>
        </w:rPr>
      </w:pPr>
    </w:p>
    <w:p w14:paraId="4A085E8B" w14:textId="7706F6A5" w:rsidR="001B425B" w:rsidRPr="0056650D" w:rsidRDefault="00D21C53" w:rsidP="001B425B">
      <w:pPr>
        <w:pStyle w:val="ListParagraph"/>
        <w:ind w:left="284"/>
        <w:rPr>
          <w:rFonts w:cs="Arial"/>
          <w:iCs/>
          <w:color w:val="000000" w:themeColor="text1"/>
        </w:rPr>
      </w:pPr>
      <w:r>
        <w:rPr>
          <w:rFonts w:cs="Arial"/>
          <w:color w:val="000000" w:themeColor="text1"/>
        </w:rPr>
        <w:t>In</w:t>
      </w:r>
      <w:r w:rsidR="0061193E" w:rsidRPr="007D1A7E">
        <w:rPr>
          <w:rFonts w:cs="Arial"/>
          <w:i/>
          <w:iCs/>
          <w:color w:val="000000" w:themeColor="text1"/>
        </w:rPr>
        <w:t xml:space="preserve"> each </w:t>
      </w:r>
      <w:r w:rsidR="00B224C2" w:rsidRPr="007D1A7E">
        <w:rPr>
          <w:rFonts w:cs="Arial"/>
          <w:i/>
          <w:iCs/>
          <w:color w:val="000000" w:themeColor="text1"/>
        </w:rPr>
        <w:t>of the four areas you have selected</w:t>
      </w:r>
      <w:r w:rsidR="0061193E">
        <w:rPr>
          <w:rFonts w:cs="Arial"/>
          <w:color w:val="000000" w:themeColor="text1"/>
        </w:rPr>
        <w:t>, please use</w:t>
      </w:r>
      <w:r w:rsidR="00B9641B">
        <w:rPr>
          <w:rFonts w:cs="Arial"/>
          <w:color w:val="000000" w:themeColor="text1"/>
        </w:rPr>
        <w:t xml:space="preserve"> </w:t>
      </w:r>
      <w:r w:rsidR="00EB00F5">
        <w:rPr>
          <w:rFonts w:cs="Arial"/>
          <w:color w:val="000000" w:themeColor="text1"/>
        </w:rPr>
        <w:t xml:space="preserve">a separate table according to the format below </w:t>
      </w:r>
      <w:r w:rsidR="00B9641B">
        <w:rPr>
          <w:rFonts w:cs="Arial"/>
          <w:color w:val="000000" w:themeColor="text1"/>
        </w:rPr>
        <w:t>to</w:t>
      </w:r>
      <w:r>
        <w:rPr>
          <w:rFonts w:cs="Arial"/>
          <w:color w:val="000000" w:themeColor="text1"/>
        </w:rPr>
        <w:t xml:space="preserve"> provide a detailed planning of your incubation activities</w:t>
      </w:r>
      <w:r w:rsidR="001B425B" w:rsidRPr="6D64194F">
        <w:rPr>
          <w:rFonts w:cs="Arial"/>
          <w:color w:val="000000" w:themeColor="text1"/>
        </w:rPr>
        <w:t>:</w:t>
      </w:r>
    </w:p>
    <w:p w14:paraId="2718F57E" w14:textId="1ABEFE11" w:rsidR="003B214C" w:rsidRDefault="006B6A29" w:rsidP="001B425B">
      <w:pPr>
        <w:pStyle w:val="ListParagraph"/>
        <w:numPr>
          <w:ilvl w:val="0"/>
          <w:numId w:val="22"/>
        </w:numPr>
        <w:rPr>
          <w:rFonts w:cs="Arial"/>
          <w:iCs/>
          <w:color w:val="000000" w:themeColor="text1"/>
        </w:rPr>
      </w:pPr>
      <w:r w:rsidRPr="0056650D">
        <w:rPr>
          <w:rFonts w:cs="Arial"/>
          <w:iCs/>
          <w:color w:val="000000" w:themeColor="text1"/>
        </w:rPr>
        <w:t>D</w:t>
      </w:r>
      <w:r w:rsidR="00F349B9" w:rsidRPr="0056650D">
        <w:rPr>
          <w:rFonts w:cs="Arial"/>
          <w:iCs/>
          <w:color w:val="000000" w:themeColor="text1"/>
        </w:rPr>
        <w:t xml:space="preserve">escribe </w:t>
      </w:r>
      <w:r w:rsidR="007D1A7E" w:rsidRPr="00901600">
        <w:rPr>
          <w:rFonts w:cs="Arial"/>
          <w:b/>
          <w:bCs/>
          <w:iCs/>
          <w:color w:val="000000" w:themeColor="text1"/>
        </w:rPr>
        <w:t>one or several</w:t>
      </w:r>
      <w:r w:rsidR="00F349B9" w:rsidRPr="0056650D">
        <w:rPr>
          <w:rFonts w:cs="Arial"/>
          <w:iCs/>
          <w:color w:val="000000" w:themeColor="text1"/>
        </w:rPr>
        <w:t xml:space="preserve"> </w:t>
      </w:r>
      <w:r w:rsidR="005B413A" w:rsidRPr="005B413A">
        <w:rPr>
          <w:rFonts w:cs="Arial"/>
          <w:b/>
          <w:bCs/>
          <w:iCs/>
          <w:color w:val="000000" w:themeColor="text1"/>
        </w:rPr>
        <w:t>tasks</w:t>
      </w:r>
      <w:r w:rsidR="00004B9B">
        <w:rPr>
          <w:rFonts w:cs="Arial"/>
          <w:iCs/>
          <w:color w:val="000000" w:themeColor="text1"/>
        </w:rPr>
        <w:t xml:space="preserve"> </w:t>
      </w:r>
      <w:r w:rsidR="007D1A7E">
        <w:rPr>
          <w:rFonts w:cs="Arial"/>
          <w:iCs/>
          <w:color w:val="000000" w:themeColor="text1"/>
        </w:rPr>
        <w:t xml:space="preserve">that </w:t>
      </w:r>
      <w:r w:rsidR="00F349B9" w:rsidRPr="0056650D">
        <w:rPr>
          <w:rFonts w:cs="Arial"/>
          <w:iCs/>
          <w:color w:val="000000" w:themeColor="text1"/>
        </w:rPr>
        <w:t xml:space="preserve">you </w:t>
      </w:r>
      <w:r w:rsidR="007D1A7E">
        <w:rPr>
          <w:rFonts w:cs="Arial"/>
          <w:iCs/>
          <w:color w:val="000000" w:themeColor="text1"/>
        </w:rPr>
        <w:t xml:space="preserve">will execute </w:t>
      </w:r>
      <w:r w:rsidR="00F349B9" w:rsidRPr="0056650D">
        <w:rPr>
          <w:rFonts w:cs="Arial"/>
          <w:iCs/>
          <w:color w:val="000000" w:themeColor="text1"/>
        </w:rPr>
        <w:t xml:space="preserve">during the </w:t>
      </w:r>
      <w:r w:rsidR="009E4C03">
        <w:rPr>
          <w:rFonts w:cs="Arial"/>
          <w:iCs/>
          <w:color w:val="000000" w:themeColor="text1"/>
        </w:rPr>
        <w:t xml:space="preserve">incubation. </w:t>
      </w:r>
      <w:r w:rsidR="00C4713D" w:rsidRPr="0056650D">
        <w:rPr>
          <w:rFonts w:cs="Arial"/>
          <w:iCs/>
          <w:color w:val="000000" w:themeColor="text1"/>
        </w:rPr>
        <w:t>Be as specific as possible</w:t>
      </w:r>
      <w:r w:rsidR="00ED5B90" w:rsidRPr="0056650D">
        <w:rPr>
          <w:rFonts w:cs="Arial"/>
          <w:iCs/>
          <w:color w:val="000000" w:themeColor="text1"/>
        </w:rPr>
        <w:t>.</w:t>
      </w:r>
      <w:r w:rsidR="00A07A57">
        <w:rPr>
          <w:rFonts w:cs="Arial"/>
          <w:iCs/>
          <w:color w:val="000000" w:themeColor="text1"/>
        </w:rPr>
        <w:t xml:space="preserve"> </w:t>
      </w:r>
    </w:p>
    <w:p w14:paraId="4F77B546" w14:textId="379E086A" w:rsidR="005B413A" w:rsidRDefault="005B413A" w:rsidP="001B425B">
      <w:pPr>
        <w:pStyle w:val="ListParagraph"/>
        <w:numPr>
          <w:ilvl w:val="0"/>
          <w:numId w:val="22"/>
        </w:numPr>
        <w:rPr>
          <w:rFonts w:cs="Arial"/>
          <w:iCs/>
          <w:color w:val="000000" w:themeColor="text1"/>
        </w:rPr>
      </w:pPr>
      <w:r>
        <w:rPr>
          <w:rFonts w:cs="Arial"/>
          <w:iCs/>
          <w:color w:val="000000" w:themeColor="text1"/>
        </w:rPr>
        <w:t xml:space="preserve">Describe the main </w:t>
      </w:r>
      <w:r w:rsidRPr="005B413A">
        <w:rPr>
          <w:rFonts w:cs="Arial"/>
          <w:b/>
          <w:bCs/>
          <w:iCs/>
          <w:color w:val="000000" w:themeColor="text1"/>
        </w:rPr>
        <w:t>output</w:t>
      </w:r>
      <w:r>
        <w:rPr>
          <w:rFonts w:cs="Arial"/>
          <w:iCs/>
          <w:color w:val="000000" w:themeColor="text1"/>
        </w:rPr>
        <w:t xml:space="preserve"> </w:t>
      </w:r>
      <w:r w:rsidRPr="00901600">
        <w:rPr>
          <w:rFonts w:cs="Arial"/>
          <w:b/>
          <w:bCs/>
          <w:iCs/>
          <w:color w:val="000000" w:themeColor="text1"/>
        </w:rPr>
        <w:t>of each task</w:t>
      </w:r>
      <w:r w:rsidR="0049459D">
        <w:rPr>
          <w:rFonts w:cs="Arial"/>
          <w:iCs/>
          <w:color w:val="000000" w:themeColor="text1"/>
        </w:rPr>
        <w:t xml:space="preserve"> (the task is considered completed when the output has been reached)</w:t>
      </w:r>
      <w:r>
        <w:rPr>
          <w:rFonts w:cs="Arial"/>
          <w:iCs/>
          <w:color w:val="000000" w:themeColor="text1"/>
        </w:rPr>
        <w:t>.</w:t>
      </w:r>
    </w:p>
    <w:p w14:paraId="124A70DA" w14:textId="20CDF49C" w:rsidR="00BC6C67" w:rsidRPr="0056650D" w:rsidRDefault="00BC6C67" w:rsidP="001B425B">
      <w:pPr>
        <w:pStyle w:val="ListParagraph"/>
        <w:numPr>
          <w:ilvl w:val="0"/>
          <w:numId w:val="22"/>
        </w:numPr>
        <w:rPr>
          <w:rFonts w:cs="Arial"/>
          <w:iCs/>
          <w:color w:val="000000" w:themeColor="text1"/>
        </w:rPr>
      </w:pPr>
      <w:r>
        <w:rPr>
          <w:rFonts w:cs="Arial"/>
          <w:iCs/>
          <w:color w:val="000000" w:themeColor="text1"/>
        </w:rPr>
        <w:t xml:space="preserve">Specify the </w:t>
      </w:r>
      <w:r w:rsidRPr="005B413A">
        <w:rPr>
          <w:rFonts w:cs="Arial"/>
          <w:b/>
          <w:bCs/>
          <w:iCs/>
          <w:color w:val="000000" w:themeColor="text1"/>
        </w:rPr>
        <w:t>deliverables</w:t>
      </w:r>
      <w:r>
        <w:rPr>
          <w:rFonts w:cs="Arial"/>
          <w:iCs/>
          <w:color w:val="000000" w:themeColor="text1"/>
        </w:rPr>
        <w:t xml:space="preserve"> </w:t>
      </w:r>
      <w:r w:rsidR="000933A7">
        <w:rPr>
          <w:rFonts w:cs="Arial"/>
          <w:iCs/>
          <w:color w:val="000000" w:themeColor="text1"/>
        </w:rPr>
        <w:t>(</w:t>
      </w:r>
      <w:r w:rsidR="000933A7">
        <w:rPr>
          <w:rFonts w:cs="Arial"/>
        </w:rPr>
        <w:t xml:space="preserve">hardware/software/demonstrations etc.) </w:t>
      </w:r>
      <w:r>
        <w:rPr>
          <w:rFonts w:cs="Arial"/>
          <w:iCs/>
          <w:color w:val="000000" w:themeColor="text1"/>
        </w:rPr>
        <w:t xml:space="preserve">resulting from </w:t>
      </w:r>
      <w:r w:rsidR="007F015A">
        <w:rPr>
          <w:rFonts w:cs="Arial"/>
          <w:iCs/>
          <w:color w:val="000000" w:themeColor="text1"/>
        </w:rPr>
        <w:t>the</w:t>
      </w:r>
      <w:r>
        <w:rPr>
          <w:rFonts w:cs="Arial"/>
          <w:iCs/>
          <w:color w:val="000000" w:themeColor="text1"/>
        </w:rPr>
        <w:t xml:space="preserve"> incubation activities and their due date.</w:t>
      </w:r>
      <w:r w:rsidR="00877422">
        <w:rPr>
          <w:rFonts w:cs="Arial"/>
          <w:iCs/>
          <w:color w:val="000000" w:themeColor="text1"/>
        </w:rPr>
        <w:t xml:space="preserve"> </w:t>
      </w:r>
      <w:r w:rsidR="00224209">
        <w:rPr>
          <w:rFonts w:cs="Arial"/>
          <w:iCs/>
          <w:color w:val="000000" w:themeColor="text1"/>
        </w:rPr>
        <w:t>Note that while d</w:t>
      </w:r>
      <w:r w:rsidR="00877422">
        <w:rPr>
          <w:rFonts w:cs="Arial"/>
          <w:iCs/>
          <w:color w:val="000000" w:themeColor="text1"/>
        </w:rPr>
        <w:t>eliverables may not result from all activity areas</w:t>
      </w:r>
      <w:r w:rsidR="00224209">
        <w:rPr>
          <w:rFonts w:cs="Arial"/>
          <w:iCs/>
          <w:color w:val="000000" w:themeColor="text1"/>
        </w:rPr>
        <w:t>, certain deliverables are required. Please see the Draft Incubation Contract for details</w:t>
      </w:r>
      <w:r w:rsidR="00877422">
        <w:rPr>
          <w:rFonts w:cs="Arial"/>
          <w:iCs/>
          <w:color w:val="000000" w:themeColor="text1"/>
        </w:rPr>
        <w:t>.</w:t>
      </w:r>
    </w:p>
    <w:p w14:paraId="0008430C" w14:textId="77777777" w:rsidR="00BC0B0C" w:rsidRPr="00BC0B0C" w:rsidRDefault="00891A9A" w:rsidP="00891A9A">
      <w:pPr>
        <w:pStyle w:val="ListParagraph"/>
        <w:numPr>
          <w:ilvl w:val="0"/>
          <w:numId w:val="22"/>
        </w:numPr>
        <w:rPr>
          <w:rFonts w:cs="Arial"/>
          <w:iCs/>
          <w:color w:val="000000" w:themeColor="text1"/>
        </w:rPr>
      </w:pPr>
      <w:r w:rsidRPr="0056650D">
        <w:rPr>
          <w:rFonts w:cs="Arial"/>
          <w:iCs/>
          <w:color w:val="000000" w:themeColor="text1"/>
        </w:rPr>
        <w:t xml:space="preserve">Describe how you </w:t>
      </w:r>
      <w:r>
        <w:rPr>
          <w:rFonts w:cs="Arial"/>
          <w:iCs/>
          <w:color w:val="000000" w:themeColor="text1"/>
        </w:rPr>
        <w:t>will</w:t>
      </w:r>
      <w:r w:rsidRPr="0056650D">
        <w:rPr>
          <w:rFonts w:cs="Arial"/>
          <w:iCs/>
          <w:color w:val="000000" w:themeColor="text1"/>
        </w:rPr>
        <w:t xml:space="preserve"> </w:t>
      </w:r>
      <w:r w:rsidRPr="005B413A">
        <w:rPr>
          <w:rFonts w:cs="Arial"/>
          <w:b/>
          <w:bCs/>
          <w:iCs/>
          <w:color w:val="000000" w:themeColor="text1"/>
        </w:rPr>
        <w:t xml:space="preserve">track and report </w:t>
      </w:r>
      <w:r w:rsidRPr="005B0A59">
        <w:rPr>
          <w:rFonts w:cs="Arial"/>
          <w:b/>
          <w:bCs/>
          <w:iCs/>
          <w:color w:val="000000" w:themeColor="text1"/>
        </w:rPr>
        <w:t>progress</w:t>
      </w:r>
      <w:r w:rsidRPr="0056650D">
        <w:rPr>
          <w:rFonts w:cs="Arial"/>
          <w:iCs/>
          <w:color w:val="000000" w:themeColor="text1"/>
        </w:rPr>
        <w:t xml:space="preserve">. </w:t>
      </w:r>
      <w:r w:rsidR="00132FBB" w:rsidRPr="00DC744A">
        <w:rPr>
          <w:rFonts w:cs="Arial"/>
        </w:rPr>
        <w:t>Please note that you are required to have</w:t>
      </w:r>
    </w:p>
    <w:p w14:paraId="7188976A" w14:textId="77777777" w:rsidR="00BC0B0C" w:rsidRPr="00BC0B0C" w:rsidRDefault="00BC0B0C" w:rsidP="00BC0B0C">
      <w:pPr>
        <w:pStyle w:val="ListParagraph"/>
        <w:numPr>
          <w:ilvl w:val="1"/>
          <w:numId w:val="22"/>
        </w:numPr>
        <w:rPr>
          <w:rFonts w:cs="Arial"/>
          <w:iCs/>
          <w:color w:val="000000" w:themeColor="text1"/>
        </w:rPr>
      </w:pPr>
      <w:r>
        <w:rPr>
          <w:rFonts w:cs="Arial"/>
        </w:rPr>
        <w:t>An initial Progress Meeting soon after the incubation has started,</w:t>
      </w:r>
    </w:p>
    <w:p w14:paraId="10106E95" w14:textId="4D9C92A5" w:rsidR="00131D6C" w:rsidRPr="00131D6C" w:rsidRDefault="00132FBB" w:rsidP="00131D6C">
      <w:pPr>
        <w:pStyle w:val="ListParagraph"/>
        <w:numPr>
          <w:ilvl w:val="1"/>
          <w:numId w:val="22"/>
        </w:numPr>
        <w:spacing w:after="0"/>
        <w:rPr>
          <w:rFonts w:cs="Arial"/>
          <w:iCs/>
          <w:color w:val="000000" w:themeColor="text1"/>
        </w:rPr>
      </w:pPr>
      <w:r w:rsidRPr="00DC744A">
        <w:rPr>
          <w:rFonts w:cs="Arial"/>
        </w:rPr>
        <w:t>a “Mid Term Review” (MTR)</w:t>
      </w:r>
      <w:r w:rsidR="00785AFA">
        <w:rPr>
          <w:rFonts w:cs="Arial"/>
        </w:rPr>
        <w:t xml:space="preserve"> to take place when half of the planned incubation</w:t>
      </w:r>
      <w:r w:rsidR="0001460F">
        <w:rPr>
          <w:rFonts w:cs="Arial"/>
        </w:rPr>
        <w:t xml:space="preserve"> time</w:t>
      </w:r>
      <w:r w:rsidR="00785AFA">
        <w:rPr>
          <w:rFonts w:cs="Arial"/>
        </w:rPr>
        <w:t xml:space="preserve"> has passed</w:t>
      </w:r>
      <w:r w:rsidR="00131D6C">
        <w:rPr>
          <w:rFonts w:cs="Arial"/>
        </w:rPr>
        <w:t>,</w:t>
      </w:r>
    </w:p>
    <w:p w14:paraId="2E842123" w14:textId="77777777" w:rsidR="00131D6C" w:rsidRPr="00131D6C" w:rsidRDefault="00132FBB" w:rsidP="00131D6C">
      <w:pPr>
        <w:pStyle w:val="ListParagraph"/>
        <w:numPr>
          <w:ilvl w:val="1"/>
          <w:numId w:val="22"/>
        </w:numPr>
        <w:spacing w:after="0"/>
        <w:rPr>
          <w:rFonts w:cs="Arial"/>
          <w:iCs/>
          <w:color w:val="000000" w:themeColor="text1"/>
        </w:rPr>
      </w:pPr>
      <w:r w:rsidRPr="00DC744A">
        <w:rPr>
          <w:rFonts w:cs="Arial"/>
        </w:rPr>
        <w:t>a “Final Review” (FR)</w:t>
      </w:r>
      <w:r w:rsidR="00131D6C">
        <w:rPr>
          <w:rFonts w:cs="Arial"/>
        </w:rPr>
        <w:t xml:space="preserve"> at end of incubation</w:t>
      </w:r>
      <w:r w:rsidRPr="00DC744A">
        <w:rPr>
          <w:rFonts w:cs="Arial"/>
        </w:rPr>
        <w:t>.</w:t>
      </w:r>
      <w:r w:rsidR="00B15FA3">
        <w:rPr>
          <w:rFonts w:cs="Arial"/>
        </w:rPr>
        <w:t xml:space="preserve"> </w:t>
      </w:r>
    </w:p>
    <w:p w14:paraId="711A17C6" w14:textId="16103BEF" w:rsidR="00131D6C" w:rsidRPr="007F7631" w:rsidRDefault="00131D6C" w:rsidP="007F7631">
      <w:pPr>
        <w:pStyle w:val="ListParagraph"/>
        <w:numPr>
          <w:ilvl w:val="0"/>
          <w:numId w:val="22"/>
        </w:numPr>
        <w:rPr>
          <w:rFonts w:cs="Arial"/>
          <w:iCs/>
          <w:color w:val="000000" w:themeColor="text1"/>
        </w:rPr>
      </w:pPr>
      <w:r w:rsidRPr="00131D6C">
        <w:rPr>
          <w:rFonts w:cs="Arial"/>
        </w:rPr>
        <w:t>Both the MTR and the FR will</w:t>
      </w:r>
      <w:r w:rsidR="00B15FA3" w:rsidRPr="00131D6C">
        <w:rPr>
          <w:rFonts w:cs="Arial"/>
        </w:rPr>
        <w:t xml:space="preserve"> require </w:t>
      </w:r>
      <w:r w:rsidR="00B15FA3" w:rsidRPr="00131D6C">
        <w:rPr>
          <w:rFonts w:cs="Arial"/>
          <w:i/>
          <w:iCs/>
        </w:rPr>
        <w:t>at least a report</w:t>
      </w:r>
      <w:r w:rsidR="00B15FA3" w:rsidRPr="00131D6C">
        <w:rPr>
          <w:rFonts w:cs="Arial"/>
        </w:rPr>
        <w:t xml:space="preserve"> based on templates that will be made available by the ESA BIC.</w:t>
      </w:r>
      <w:r w:rsidR="000D6621" w:rsidRPr="00131D6C">
        <w:rPr>
          <w:rFonts w:cs="Arial"/>
        </w:rPr>
        <w:t xml:space="preserve"> </w:t>
      </w:r>
      <w:r w:rsidR="007F7631">
        <w:rPr>
          <w:rFonts w:cs="Arial"/>
        </w:rPr>
        <w:t>Again, p</w:t>
      </w:r>
      <w:r w:rsidR="007F7631">
        <w:rPr>
          <w:rFonts w:cs="Arial"/>
          <w:iCs/>
          <w:color w:val="000000" w:themeColor="text1"/>
        </w:rPr>
        <w:t xml:space="preserve">lease see the Draft Incubation Contract for </w:t>
      </w:r>
      <w:r w:rsidR="007F1C2E">
        <w:rPr>
          <w:rFonts w:cs="Arial"/>
          <w:iCs/>
          <w:color w:val="000000" w:themeColor="text1"/>
        </w:rPr>
        <w:t>required milestones and further details</w:t>
      </w:r>
      <w:r w:rsidR="007F7631">
        <w:rPr>
          <w:rFonts w:cs="Arial"/>
          <w:iCs/>
          <w:color w:val="000000" w:themeColor="text1"/>
        </w:rPr>
        <w:t>.</w:t>
      </w:r>
    </w:p>
    <w:p w14:paraId="2CA13CBF" w14:textId="7F68C352" w:rsidR="00891A9A" w:rsidRPr="00131D6C" w:rsidRDefault="00891A9A" w:rsidP="00131D6C">
      <w:pPr>
        <w:pStyle w:val="ListParagraph"/>
        <w:numPr>
          <w:ilvl w:val="0"/>
          <w:numId w:val="36"/>
        </w:numPr>
        <w:rPr>
          <w:rFonts w:cs="Arial"/>
          <w:iCs/>
          <w:color w:val="000000" w:themeColor="text1"/>
        </w:rPr>
      </w:pPr>
      <w:r w:rsidRPr="00131D6C">
        <w:rPr>
          <w:rFonts w:cs="Arial"/>
          <w:iCs/>
          <w:color w:val="000000" w:themeColor="text1"/>
        </w:rPr>
        <w:t xml:space="preserve">Specify which type of </w:t>
      </w:r>
      <w:r w:rsidRPr="00131D6C">
        <w:rPr>
          <w:rFonts w:cs="Arial"/>
          <w:b/>
          <w:bCs/>
          <w:iCs/>
          <w:color w:val="000000" w:themeColor="text1"/>
        </w:rPr>
        <w:t>support</w:t>
      </w:r>
      <w:r w:rsidRPr="00131D6C">
        <w:rPr>
          <w:rFonts w:cs="Arial"/>
          <w:iCs/>
          <w:color w:val="000000" w:themeColor="text1"/>
        </w:rPr>
        <w:t xml:space="preserve"> you expect to receive from the ESA BIC (e.g. technical advice, business coaching, IP/legal help, or office/lab space).</w:t>
      </w:r>
    </w:p>
    <w:p w14:paraId="41951AA5" w14:textId="3734254B" w:rsidR="00CE52B4" w:rsidRDefault="00413D70" w:rsidP="004D5657">
      <w:pPr>
        <w:ind w:left="360"/>
        <w:rPr>
          <w:rFonts w:cs="Arial"/>
        </w:rPr>
      </w:pPr>
      <w:r w:rsidRPr="00F82535">
        <w:rPr>
          <w:rFonts w:cs="Arial"/>
        </w:rPr>
        <w:t xml:space="preserve">Please note that </w:t>
      </w:r>
      <w:r>
        <w:rPr>
          <w:rFonts w:cs="Arial"/>
        </w:rPr>
        <w:t xml:space="preserve">for successful applicants, </w:t>
      </w:r>
      <w:r w:rsidRPr="00F82535">
        <w:rPr>
          <w:rFonts w:cs="Arial"/>
        </w:rPr>
        <w:t xml:space="preserve">the ESA BIC may require a more detailed incubation planning to be </w:t>
      </w:r>
      <w:r>
        <w:rPr>
          <w:rFonts w:cs="Arial"/>
        </w:rPr>
        <w:t>provided</w:t>
      </w:r>
      <w:r w:rsidRPr="00F82535">
        <w:rPr>
          <w:rFonts w:cs="Arial"/>
        </w:rPr>
        <w:t xml:space="preserve"> at a later stage.</w:t>
      </w:r>
    </w:p>
    <w:p w14:paraId="78C7424C" w14:textId="77777777" w:rsidR="00413D70" w:rsidRPr="00B9641B" w:rsidRDefault="00413D70" w:rsidP="004D5657">
      <w:pPr>
        <w:ind w:left="360"/>
      </w:pPr>
    </w:p>
    <w:tbl>
      <w:tblPr>
        <w:tblStyle w:val="TableGrid"/>
        <w:tblW w:w="0" w:type="auto"/>
        <w:tblLook w:val="04A0" w:firstRow="1" w:lastRow="0" w:firstColumn="1" w:lastColumn="0" w:noHBand="0" w:noVBand="1"/>
      </w:tblPr>
      <w:tblGrid>
        <w:gridCol w:w="2122"/>
        <w:gridCol w:w="6508"/>
      </w:tblGrid>
      <w:tr w:rsidR="003304B9" w14:paraId="25E638A0" w14:textId="77777777" w:rsidTr="00BE2F03">
        <w:tc>
          <w:tcPr>
            <w:tcW w:w="2122" w:type="dxa"/>
          </w:tcPr>
          <w:p w14:paraId="5404930D" w14:textId="353C40A2" w:rsidR="003304B9" w:rsidRPr="00BD2179" w:rsidRDefault="0021344D" w:rsidP="00BA3344">
            <w:pPr>
              <w:rPr>
                <w:rFonts w:cs="Arial"/>
                <w:b/>
                <w:bCs/>
                <w:sz w:val="20"/>
                <w:szCs w:val="20"/>
              </w:rPr>
            </w:pPr>
            <w:r w:rsidRPr="00BD2179">
              <w:rPr>
                <w:rFonts w:cs="Arial"/>
                <w:b/>
                <w:bCs/>
                <w:sz w:val="20"/>
                <w:szCs w:val="20"/>
              </w:rPr>
              <w:t xml:space="preserve">Incubation Activity </w:t>
            </w:r>
            <w:r w:rsidR="007A62CB" w:rsidRPr="00BD2179">
              <w:rPr>
                <w:rFonts w:cs="Arial"/>
                <w:b/>
                <w:bCs/>
                <w:sz w:val="20"/>
                <w:szCs w:val="20"/>
              </w:rPr>
              <w:t>Area</w:t>
            </w:r>
          </w:p>
        </w:tc>
        <w:tc>
          <w:tcPr>
            <w:tcW w:w="6508" w:type="dxa"/>
          </w:tcPr>
          <w:p w14:paraId="4E8A2CD1" w14:textId="1816A0B7" w:rsidR="003304B9" w:rsidRPr="00BD2179" w:rsidRDefault="003304B9" w:rsidP="00BA3344">
            <w:pPr>
              <w:rPr>
                <w:rFonts w:cs="Arial"/>
                <w:b/>
                <w:bCs/>
                <w:sz w:val="20"/>
                <w:szCs w:val="20"/>
              </w:rPr>
            </w:pPr>
          </w:p>
        </w:tc>
      </w:tr>
      <w:tr w:rsidR="003304B9" w14:paraId="3F5BA00D" w14:textId="77777777" w:rsidTr="00BE2F03">
        <w:tc>
          <w:tcPr>
            <w:tcW w:w="2122" w:type="dxa"/>
          </w:tcPr>
          <w:p w14:paraId="74DEFEE7" w14:textId="2356510E" w:rsidR="003304B9" w:rsidRPr="00BD2179" w:rsidRDefault="005B413A" w:rsidP="00BA3344">
            <w:pPr>
              <w:rPr>
                <w:rFonts w:cs="Arial"/>
                <w:sz w:val="20"/>
                <w:szCs w:val="20"/>
              </w:rPr>
            </w:pPr>
            <w:r w:rsidRPr="00BD2179">
              <w:rPr>
                <w:rFonts w:cs="Arial"/>
                <w:b/>
                <w:bCs/>
                <w:sz w:val="20"/>
                <w:szCs w:val="20"/>
              </w:rPr>
              <w:t>Tasks</w:t>
            </w:r>
            <w:r w:rsidR="003E0CF7" w:rsidRPr="00BD2179">
              <w:rPr>
                <w:rFonts w:cs="Arial"/>
                <w:sz w:val="20"/>
                <w:szCs w:val="20"/>
              </w:rPr>
              <w:t xml:space="preserve"> planned during incubation</w:t>
            </w:r>
            <w:r w:rsidR="00CE52B4" w:rsidRPr="00BD2179">
              <w:rPr>
                <w:rFonts w:cs="Arial"/>
                <w:sz w:val="20"/>
                <w:szCs w:val="20"/>
              </w:rPr>
              <w:t xml:space="preserve"> (including what </w:t>
            </w:r>
            <w:r w:rsidR="000879B8" w:rsidRPr="00BD2179">
              <w:rPr>
                <w:rFonts w:cs="Arial"/>
                <w:sz w:val="20"/>
                <w:szCs w:val="20"/>
              </w:rPr>
              <w:t>will</w:t>
            </w:r>
            <w:r w:rsidR="00CE52B4" w:rsidRPr="00BD2179">
              <w:rPr>
                <w:rFonts w:cs="Arial"/>
                <w:sz w:val="20"/>
                <w:szCs w:val="20"/>
              </w:rPr>
              <w:t xml:space="preserve"> be completed by the MTR/FR)</w:t>
            </w:r>
          </w:p>
          <w:p w14:paraId="0C171EC8" w14:textId="03F6B811" w:rsidR="001D1B09" w:rsidRPr="00BD2179" w:rsidRDefault="001D1B09" w:rsidP="00BA3344">
            <w:pPr>
              <w:rPr>
                <w:rFonts w:cs="Arial"/>
                <w:sz w:val="20"/>
                <w:szCs w:val="20"/>
              </w:rPr>
            </w:pPr>
          </w:p>
        </w:tc>
        <w:tc>
          <w:tcPr>
            <w:tcW w:w="6508" w:type="dxa"/>
          </w:tcPr>
          <w:p w14:paraId="7AADCE42" w14:textId="697ED65D" w:rsidR="00DE52E7" w:rsidRPr="00BD2179" w:rsidRDefault="00725C36" w:rsidP="00BA3344">
            <w:pPr>
              <w:rPr>
                <w:rFonts w:cs="Arial"/>
                <w:sz w:val="20"/>
                <w:szCs w:val="20"/>
              </w:rPr>
            </w:pPr>
            <w:r w:rsidRPr="00BD2179">
              <w:rPr>
                <w:rFonts w:cs="Arial"/>
                <w:sz w:val="20"/>
                <w:szCs w:val="20"/>
              </w:rPr>
              <w:t>Task 1</w:t>
            </w:r>
            <w:r w:rsidR="00FD5F92" w:rsidRPr="00BD2179">
              <w:rPr>
                <w:rFonts w:cs="Arial"/>
                <w:sz w:val="20"/>
                <w:szCs w:val="20"/>
              </w:rPr>
              <w:t>: …</w:t>
            </w:r>
          </w:p>
          <w:p w14:paraId="7C6B1CA6" w14:textId="77777777" w:rsidR="00725C36" w:rsidRPr="00BD2179" w:rsidRDefault="00725C36" w:rsidP="00BA3344">
            <w:pPr>
              <w:rPr>
                <w:rFonts w:cs="Arial"/>
                <w:sz w:val="20"/>
                <w:szCs w:val="20"/>
              </w:rPr>
            </w:pPr>
          </w:p>
          <w:p w14:paraId="13F1802F" w14:textId="3F6AEE1A" w:rsidR="009B1C41" w:rsidRPr="00BD2179" w:rsidRDefault="00725C36" w:rsidP="00BA3344">
            <w:pPr>
              <w:rPr>
                <w:rFonts w:cs="Arial"/>
                <w:sz w:val="20"/>
                <w:szCs w:val="20"/>
              </w:rPr>
            </w:pPr>
            <w:r w:rsidRPr="00BD2179">
              <w:rPr>
                <w:rFonts w:cs="Arial"/>
                <w:sz w:val="20"/>
                <w:szCs w:val="20"/>
              </w:rPr>
              <w:t>Task 2</w:t>
            </w:r>
            <w:r w:rsidR="00FD5F92" w:rsidRPr="00BD2179">
              <w:rPr>
                <w:rFonts w:cs="Arial"/>
                <w:sz w:val="20"/>
                <w:szCs w:val="20"/>
              </w:rPr>
              <w:t>: …</w:t>
            </w:r>
          </w:p>
          <w:p w14:paraId="4057986C" w14:textId="1E3EDA19" w:rsidR="00725C36" w:rsidRPr="00BD2179" w:rsidRDefault="00A339DD" w:rsidP="00BA3344">
            <w:pPr>
              <w:rPr>
                <w:rFonts w:cs="Arial"/>
                <w:sz w:val="20"/>
                <w:szCs w:val="20"/>
              </w:rPr>
            </w:pPr>
            <w:r w:rsidRPr="00BD2179">
              <w:rPr>
                <w:rFonts w:cs="Arial"/>
                <w:sz w:val="20"/>
                <w:szCs w:val="20"/>
              </w:rPr>
              <w:t xml:space="preserve"> </w:t>
            </w:r>
          </w:p>
          <w:p w14:paraId="6E048B29" w14:textId="77777777" w:rsidR="00A157FD" w:rsidRPr="00BD2179" w:rsidRDefault="00A157FD" w:rsidP="00BA3344">
            <w:pPr>
              <w:rPr>
                <w:rFonts w:cs="Arial"/>
                <w:sz w:val="20"/>
                <w:szCs w:val="20"/>
              </w:rPr>
            </w:pPr>
          </w:p>
        </w:tc>
      </w:tr>
      <w:tr w:rsidR="005B413A" w14:paraId="4408FC99" w14:textId="77777777" w:rsidTr="00BE2F03">
        <w:tc>
          <w:tcPr>
            <w:tcW w:w="2122" w:type="dxa"/>
          </w:tcPr>
          <w:p w14:paraId="3073F864" w14:textId="1980175B" w:rsidR="005B413A" w:rsidRPr="00BD2179" w:rsidRDefault="005B0A59" w:rsidP="00BA3344">
            <w:pPr>
              <w:rPr>
                <w:rFonts w:cs="Arial"/>
                <w:sz w:val="20"/>
                <w:szCs w:val="20"/>
              </w:rPr>
            </w:pPr>
            <w:r w:rsidRPr="00BD2179">
              <w:rPr>
                <w:rFonts w:cs="Arial"/>
                <w:sz w:val="20"/>
                <w:szCs w:val="20"/>
              </w:rPr>
              <w:lastRenderedPageBreak/>
              <w:t xml:space="preserve">Main </w:t>
            </w:r>
            <w:r w:rsidRPr="00BD2179">
              <w:rPr>
                <w:rFonts w:cs="Arial"/>
                <w:b/>
                <w:bCs/>
                <w:sz w:val="20"/>
                <w:szCs w:val="20"/>
              </w:rPr>
              <w:t>o</w:t>
            </w:r>
            <w:r w:rsidR="005B413A" w:rsidRPr="00BD2179">
              <w:rPr>
                <w:rFonts w:cs="Arial"/>
                <w:b/>
                <w:bCs/>
                <w:sz w:val="20"/>
                <w:szCs w:val="20"/>
              </w:rPr>
              <w:t>utput</w:t>
            </w:r>
            <w:r w:rsidR="005B413A" w:rsidRPr="00BD2179">
              <w:rPr>
                <w:rFonts w:cs="Arial"/>
                <w:sz w:val="20"/>
                <w:szCs w:val="20"/>
              </w:rPr>
              <w:t xml:space="preserve"> of</w:t>
            </w:r>
            <w:r w:rsidRPr="00BD2179">
              <w:rPr>
                <w:rFonts w:cs="Arial"/>
                <w:sz w:val="20"/>
                <w:szCs w:val="20"/>
              </w:rPr>
              <w:t xml:space="preserve"> each</w:t>
            </w:r>
            <w:r w:rsidR="005B413A" w:rsidRPr="00BD2179">
              <w:rPr>
                <w:rFonts w:cs="Arial"/>
                <w:sz w:val="20"/>
                <w:szCs w:val="20"/>
              </w:rPr>
              <w:t xml:space="preserve"> task</w:t>
            </w:r>
          </w:p>
        </w:tc>
        <w:tc>
          <w:tcPr>
            <w:tcW w:w="6508" w:type="dxa"/>
          </w:tcPr>
          <w:p w14:paraId="56DECEC7" w14:textId="77777777" w:rsidR="00A339DD" w:rsidRPr="00BD2179" w:rsidRDefault="00A339DD" w:rsidP="00A339DD">
            <w:pPr>
              <w:rPr>
                <w:rFonts w:cs="Arial"/>
                <w:sz w:val="20"/>
                <w:szCs w:val="20"/>
              </w:rPr>
            </w:pPr>
            <w:r w:rsidRPr="00BD2179">
              <w:rPr>
                <w:rFonts w:cs="Arial"/>
                <w:sz w:val="20"/>
                <w:szCs w:val="20"/>
              </w:rPr>
              <w:t>Task 1: …</w:t>
            </w:r>
          </w:p>
          <w:p w14:paraId="3CAF9BD5" w14:textId="77777777" w:rsidR="00A339DD" w:rsidRPr="00BD2179" w:rsidRDefault="00A339DD" w:rsidP="00A339DD">
            <w:pPr>
              <w:rPr>
                <w:rFonts w:cs="Arial"/>
                <w:sz w:val="20"/>
                <w:szCs w:val="20"/>
              </w:rPr>
            </w:pPr>
          </w:p>
          <w:p w14:paraId="37FA17AA" w14:textId="77777777" w:rsidR="00A339DD" w:rsidRPr="00BD2179" w:rsidRDefault="00A339DD" w:rsidP="00A339DD">
            <w:pPr>
              <w:rPr>
                <w:rFonts w:cs="Arial"/>
                <w:sz w:val="20"/>
                <w:szCs w:val="20"/>
              </w:rPr>
            </w:pPr>
            <w:r w:rsidRPr="00BD2179">
              <w:rPr>
                <w:rFonts w:cs="Arial"/>
                <w:sz w:val="20"/>
                <w:szCs w:val="20"/>
              </w:rPr>
              <w:t>Task 2: …</w:t>
            </w:r>
          </w:p>
          <w:p w14:paraId="6C0CD9B6" w14:textId="3E09F814" w:rsidR="00725C36" w:rsidRPr="00BD2179" w:rsidRDefault="00725C36" w:rsidP="00BA3344">
            <w:pPr>
              <w:rPr>
                <w:rFonts w:cs="Arial"/>
                <w:sz w:val="20"/>
                <w:szCs w:val="20"/>
              </w:rPr>
            </w:pPr>
          </w:p>
        </w:tc>
      </w:tr>
      <w:tr w:rsidR="003304B9" w14:paraId="53F37707" w14:textId="77777777" w:rsidTr="00BE2F03">
        <w:tc>
          <w:tcPr>
            <w:tcW w:w="2122" w:type="dxa"/>
          </w:tcPr>
          <w:p w14:paraId="21EF13CF" w14:textId="478FD2CA" w:rsidR="003304B9" w:rsidRPr="00F767F0" w:rsidRDefault="003304B9" w:rsidP="00BA3344">
            <w:pPr>
              <w:rPr>
                <w:rFonts w:cs="Arial"/>
                <w:sz w:val="20"/>
                <w:szCs w:val="20"/>
              </w:rPr>
            </w:pPr>
            <w:r w:rsidRPr="00F767F0">
              <w:rPr>
                <w:rFonts w:cs="Arial"/>
                <w:b/>
                <w:bCs/>
                <w:sz w:val="20"/>
                <w:szCs w:val="20"/>
              </w:rPr>
              <w:t>Deliverables</w:t>
            </w:r>
            <w:r w:rsidR="009278CF" w:rsidRPr="00F767F0">
              <w:rPr>
                <w:rFonts w:cs="Arial"/>
                <w:sz w:val="20"/>
                <w:szCs w:val="20"/>
              </w:rPr>
              <w:t xml:space="preserve"> and due date</w:t>
            </w:r>
            <w:r w:rsidR="005059B9" w:rsidRPr="00F767F0">
              <w:rPr>
                <w:rFonts w:cs="Arial"/>
                <w:sz w:val="20"/>
                <w:szCs w:val="20"/>
              </w:rPr>
              <w:t xml:space="preserve"> </w:t>
            </w:r>
          </w:p>
          <w:p w14:paraId="3917EBD0" w14:textId="7707321E" w:rsidR="001D1B09" w:rsidRPr="00F767F0" w:rsidRDefault="001D1B09" w:rsidP="00BA3344">
            <w:pPr>
              <w:rPr>
                <w:rFonts w:cs="Arial"/>
                <w:sz w:val="20"/>
                <w:szCs w:val="20"/>
              </w:rPr>
            </w:pPr>
          </w:p>
        </w:tc>
        <w:tc>
          <w:tcPr>
            <w:tcW w:w="6508" w:type="dxa"/>
          </w:tcPr>
          <w:p w14:paraId="65BE6347" w14:textId="77777777" w:rsidR="003304B9" w:rsidRPr="00F767F0" w:rsidRDefault="003304B9" w:rsidP="00C456CE">
            <w:pPr>
              <w:rPr>
                <w:rFonts w:cs="Arial"/>
                <w:sz w:val="20"/>
                <w:szCs w:val="20"/>
              </w:rPr>
            </w:pPr>
          </w:p>
        </w:tc>
      </w:tr>
      <w:tr w:rsidR="00E2783B" w14:paraId="5A4BAA50" w14:textId="77777777" w:rsidTr="00BE2F03">
        <w:tc>
          <w:tcPr>
            <w:tcW w:w="2122" w:type="dxa"/>
          </w:tcPr>
          <w:p w14:paraId="5302ABA4" w14:textId="0993243B" w:rsidR="00E2783B" w:rsidRPr="00F767F0" w:rsidRDefault="00A157FD" w:rsidP="00BA3344">
            <w:pPr>
              <w:rPr>
                <w:rFonts w:cs="Arial"/>
                <w:sz w:val="20"/>
                <w:szCs w:val="20"/>
              </w:rPr>
            </w:pPr>
            <w:r w:rsidRPr="00F767F0">
              <w:rPr>
                <w:rFonts w:cs="Arial"/>
                <w:b/>
                <w:bCs/>
                <w:sz w:val="20"/>
                <w:szCs w:val="20"/>
              </w:rPr>
              <w:t>Progress tracking and reporting</w:t>
            </w:r>
            <w:r w:rsidR="005059B9" w:rsidRPr="00F767F0">
              <w:rPr>
                <w:rFonts w:cs="Arial"/>
                <w:sz w:val="20"/>
                <w:szCs w:val="20"/>
              </w:rPr>
              <w:t xml:space="preserve"> (including reports due for the MTR/FR)</w:t>
            </w:r>
          </w:p>
          <w:p w14:paraId="18EBFF15" w14:textId="771A6765" w:rsidR="001D1B09" w:rsidRPr="00F767F0" w:rsidRDefault="001D1B09" w:rsidP="00BA3344">
            <w:pPr>
              <w:rPr>
                <w:rFonts w:cs="Arial"/>
                <w:sz w:val="20"/>
                <w:szCs w:val="20"/>
              </w:rPr>
            </w:pPr>
          </w:p>
        </w:tc>
        <w:tc>
          <w:tcPr>
            <w:tcW w:w="6508" w:type="dxa"/>
          </w:tcPr>
          <w:p w14:paraId="30A58E2A" w14:textId="55AC6D5C" w:rsidR="00E710B5" w:rsidRPr="00F767F0" w:rsidRDefault="00E710B5" w:rsidP="00BF4A32">
            <w:pPr>
              <w:rPr>
                <w:rFonts w:cs="Arial"/>
                <w:sz w:val="20"/>
                <w:szCs w:val="20"/>
              </w:rPr>
            </w:pPr>
          </w:p>
        </w:tc>
      </w:tr>
      <w:tr w:rsidR="003304B9" w14:paraId="501D1941" w14:textId="77777777" w:rsidTr="00BE2F03">
        <w:tc>
          <w:tcPr>
            <w:tcW w:w="2122" w:type="dxa"/>
          </w:tcPr>
          <w:p w14:paraId="279945ED" w14:textId="77777777" w:rsidR="003304B9" w:rsidRPr="00F767F0" w:rsidRDefault="00BE2F03" w:rsidP="00BA3344">
            <w:pPr>
              <w:rPr>
                <w:rFonts w:cs="Arial"/>
                <w:sz w:val="20"/>
                <w:szCs w:val="20"/>
              </w:rPr>
            </w:pPr>
            <w:r w:rsidRPr="00F767F0">
              <w:rPr>
                <w:rFonts w:cs="Arial"/>
                <w:sz w:val="20"/>
                <w:szCs w:val="20"/>
              </w:rPr>
              <w:t xml:space="preserve">Required </w:t>
            </w:r>
            <w:r w:rsidRPr="00F767F0">
              <w:rPr>
                <w:rFonts w:cs="Arial"/>
                <w:b/>
                <w:bCs/>
                <w:sz w:val="20"/>
                <w:szCs w:val="20"/>
              </w:rPr>
              <w:t>support</w:t>
            </w:r>
            <w:r w:rsidR="009D3C72" w:rsidRPr="00F767F0">
              <w:rPr>
                <w:rFonts w:cs="Arial"/>
                <w:sz w:val="20"/>
                <w:szCs w:val="20"/>
              </w:rPr>
              <w:t xml:space="preserve"> from the ESA BIC</w:t>
            </w:r>
          </w:p>
          <w:p w14:paraId="3E2A3863" w14:textId="5882AA51" w:rsidR="001D1B09" w:rsidRPr="00F767F0" w:rsidRDefault="001D1B09" w:rsidP="00BA3344">
            <w:pPr>
              <w:rPr>
                <w:rFonts w:cs="Arial"/>
                <w:sz w:val="20"/>
                <w:szCs w:val="20"/>
              </w:rPr>
            </w:pPr>
          </w:p>
        </w:tc>
        <w:tc>
          <w:tcPr>
            <w:tcW w:w="6508" w:type="dxa"/>
          </w:tcPr>
          <w:p w14:paraId="74C1F691" w14:textId="77777777" w:rsidR="003304B9" w:rsidRPr="00F767F0" w:rsidRDefault="003304B9" w:rsidP="00A339DD">
            <w:pPr>
              <w:rPr>
                <w:rFonts w:cs="Arial"/>
                <w:sz w:val="20"/>
                <w:szCs w:val="20"/>
              </w:rPr>
            </w:pPr>
          </w:p>
        </w:tc>
      </w:tr>
    </w:tbl>
    <w:p w14:paraId="27A607EA" w14:textId="77777777" w:rsidR="00BA3344" w:rsidRPr="00BA3344" w:rsidRDefault="00BA3344" w:rsidP="00BA3344">
      <w:pPr>
        <w:rPr>
          <w:rFonts w:cs="Arial"/>
        </w:rPr>
      </w:pPr>
    </w:p>
    <w:p w14:paraId="3CBEA2E7" w14:textId="77777777" w:rsidR="00214BB2" w:rsidRPr="0056650D" w:rsidRDefault="00214BB2" w:rsidP="00275949">
      <w:pPr>
        <w:pStyle w:val="ListParagraph"/>
        <w:rPr>
          <w:rFonts w:cs="Arial"/>
        </w:rPr>
      </w:pPr>
    </w:p>
    <w:p w14:paraId="553825CA" w14:textId="16D434CC" w:rsidR="00017E2B" w:rsidRPr="0056650D" w:rsidRDefault="001D4364" w:rsidP="00DE02AC">
      <w:pPr>
        <w:pStyle w:val="ListParagraph"/>
        <w:numPr>
          <w:ilvl w:val="0"/>
          <w:numId w:val="29"/>
        </w:numPr>
        <w:rPr>
          <w:rFonts w:cs="Arial"/>
          <w:b/>
          <w:bCs/>
        </w:rPr>
      </w:pPr>
      <w:r w:rsidRPr="0056650D">
        <w:rPr>
          <w:rFonts w:cs="Arial"/>
          <w:b/>
          <w:bCs/>
        </w:rPr>
        <w:t>Use of incentive</w:t>
      </w:r>
      <w:r w:rsidR="00315C51" w:rsidRPr="0056650D">
        <w:rPr>
          <w:rFonts w:cs="Arial"/>
          <w:b/>
          <w:bCs/>
        </w:rPr>
        <w:t xml:space="preserve"> (max </w:t>
      </w:r>
      <w:r w:rsidR="00EE158A">
        <w:rPr>
          <w:rFonts w:cs="Arial"/>
          <w:b/>
          <w:bCs/>
        </w:rPr>
        <w:t>10</w:t>
      </w:r>
      <w:r w:rsidR="00315C51" w:rsidRPr="0056650D">
        <w:rPr>
          <w:rFonts w:cs="Arial"/>
          <w:b/>
          <w:bCs/>
        </w:rPr>
        <w:t>00 characters):</w:t>
      </w:r>
    </w:p>
    <w:p w14:paraId="58C27C40" w14:textId="22459D1B" w:rsidR="009F0049" w:rsidRPr="00C2290C" w:rsidRDefault="00796EDD" w:rsidP="00C2290C">
      <w:pPr>
        <w:pStyle w:val="ListParagraph"/>
        <w:ind w:left="360"/>
        <w:rPr>
          <w:rFonts w:cs="Arial"/>
          <w:color w:val="000000" w:themeColor="text1"/>
        </w:rPr>
      </w:pPr>
      <w:r>
        <w:rPr>
          <w:rFonts w:cs="Arial"/>
          <w:color w:val="000000" w:themeColor="text1"/>
        </w:rPr>
        <w:t>Explain</w:t>
      </w:r>
      <w:r w:rsidR="00017E2B" w:rsidRPr="6D64194F">
        <w:rPr>
          <w:rFonts w:cs="Arial"/>
          <w:color w:val="000000" w:themeColor="text1"/>
        </w:rPr>
        <w:t xml:space="preserve"> in detail </w:t>
      </w:r>
      <w:r w:rsidR="001D4364" w:rsidRPr="6D64194F">
        <w:rPr>
          <w:rFonts w:cs="Arial"/>
          <w:color w:val="000000" w:themeColor="text1"/>
        </w:rPr>
        <w:t>how you intend to use the incentive funding</w:t>
      </w:r>
      <w:r>
        <w:rPr>
          <w:rFonts w:cs="Arial"/>
          <w:color w:val="000000" w:themeColor="text1"/>
        </w:rPr>
        <w:t xml:space="preserve"> by using the table below.</w:t>
      </w:r>
      <w:r w:rsidR="009F0049">
        <w:rPr>
          <w:rFonts w:cs="Arial"/>
          <w:color w:val="000000" w:themeColor="text1"/>
        </w:rPr>
        <w:t xml:space="preserve"> </w:t>
      </w:r>
      <w:r w:rsidR="00205068">
        <w:rPr>
          <w:rFonts w:cs="Arial"/>
          <w:color w:val="000000" w:themeColor="text1"/>
        </w:rPr>
        <w:t xml:space="preserve">This is your “expenditure plan”. </w:t>
      </w:r>
      <w:r w:rsidR="009F0049">
        <w:rPr>
          <w:rFonts w:cs="Arial"/>
          <w:color w:val="000000" w:themeColor="text1"/>
        </w:rPr>
        <w:t>Please describe:</w:t>
      </w:r>
    </w:p>
    <w:p w14:paraId="3DBAA5E4" w14:textId="266ACE2D" w:rsidR="007F015A" w:rsidRDefault="009F0049" w:rsidP="009F0049">
      <w:pPr>
        <w:pStyle w:val="ListParagraph"/>
        <w:numPr>
          <w:ilvl w:val="0"/>
          <w:numId w:val="30"/>
        </w:numPr>
        <w:rPr>
          <w:rFonts w:cs="Arial"/>
          <w:color w:val="000000" w:themeColor="text1"/>
        </w:rPr>
      </w:pPr>
      <w:r>
        <w:rPr>
          <w:rFonts w:cs="Arial"/>
          <w:color w:val="000000" w:themeColor="text1"/>
        </w:rPr>
        <w:t>T</w:t>
      </w:r>
      <w:r w:rsidR="007F015A">
        <w:rPr>
          <w:rFonts w:cs="Arial"/>
          <w:color w:val="000000" w:themeColor="text1"/>
        </w:rPr>
        <w:t xml:space="preserve">he </w:t>
      </w:r>
      <w:r w:rsidRPr="009418ED">
        <w:rPr>
          <w:rFonts w:cs="Arial"/>
          <w:b/>
          <w:bCs/>
          <w:color w:val="000000" w:themeColor="text1"/>
        </w:rPr>
        <w:t>type</w:t>
      </w:r>
      <w:r>
        <w:rPr>
          <w:rFonts w:cs="Arial"/>
          <w:color w:val="000000" w:themeColor="text1"/>
        </w:rPr>
        <w:t xml:space="preserve"> of spending, for example</w:t>
      </w:r>
      <w:r w:rsidR="00926D56">
        <w:rPr>
          <w:rStyle w:val="FootnoteReference"/>
          <w:rFonts w:cs="Arial"/>
          <w:color w:val="000000" w:themeColor="text1"/>
        </w:rPr>
        <w:footnoteReference w:id="9"/>
      </w:r>
      <w:r w:rsidR="007F015A">
        <w:rPr>
          <w:rFonts w:cs="Arial"/>
          <w:color w:val="000000" w:themeColor="text1"/>
        </w:rPr>
        <w:t xml:space="preserve">: </w:t>
      </w:r>
    </w:p>
    <w:p w14:paraId="5A8C2230" w14:textId="3A465E11" w:rsidR="007F015A" w:rsidRPr="009F0049" w:rsidRDefault="007F015A" w:rsidP="009F0049">
      <w:pPr>
        <w:pStyle w:val="ListParagraph"/>
        <w:numPr>
          <w:ilvl w:val="1"/>
          <w:numId w:val="30"/>
        </w:numPr>
        <w:rPr>
          <w:rFonts w:cs="Arial"/>
          <w:color w:val="000000" w:themeColor="text1"/>
        </w:rPr>
      </w:pPr>
      <w:r w:rsidRPr="009F0049">
        <w:rPr>
          <w:rFonts w:cs="Arial"/>
          <w:color w:val="000000" w:themeColor="text1"/>
        </w:rPr>
        <w:t>Equipment or similarly (specify items)</w:t>
      </w:r>
    </w:p>
    <w:p w14:paraId="4D086E6B" w14:textId="12F52765" w:rsidR="007F015A" w:rsidRPr="009F0049" w:rsidRDefault="007F015A" w:rsidP="009F0049">
      <w:pPr>
        <w:pStyle w:val="ListParagraph"/>
        <w:numPr>
          <w:ilvl w:val="1"/>
          <w:numId w:val="30"/>
        </w:numPr>
        <w:rPr>
          <w:rFonts w:cs="Arial"/>
          <w:color w:val="000000" w:themeColor="text1"/>
        </w:rPr>
      </w:pPr>
      <w:r w:rsidRPr="009F0049">
        <w:rPr>
          <w:rFonts w:cs="Arial"/>
          <w:color w:val="000000" w:themeColor="text1"/>
        </w:rPr>
        <w:t>Materials to use</w:t>
      </w:r>
      <w:r w:rsidR="002917FE">
        <w:rPr>
          <w:rFonts w:cs="Arial"/>
          <w:color w:val="000000" w:themeColor="text1"/>
        </w:rPr>
        <w:t xml:space="preserve"> (specify items)</w:t>
      </w:r>
    </w:p>
    <w:p w14:paraId="04B8F349" w14:textId="5F563443" w:rsidR="007F015A" w:rsidRDefault="007F015A" w:rsidP="009F0049">
      <w:pPr>
        <w:pStyle w:val="ListParagraph"/>
        <w:numPr>
          <w:ilvl w:val="1"/>
          <w:numId w:val="30"/>
        </w:numPr>
        <w:rPr>
          <w:rFonts w:cs="Arial"/>
          <w:color w:val="000000" w:themeColor="text1"/>
        </w:rPr>
      </w:pPr>
      <w:r w:rsidRPr="009F0049">
        <w:rPr>
          <w:rFonts w:cs="Arial"/>
          <w:color w:val="000000" w:themeColor="text1"/>
        </w:rPr>
        <w:t>3</w:t>
      </w:r>
      <w:r w:rsidRPr="009F0049">
        <w:rPr>
          <w:rFonts w:cs="Arial"/>
          <w:color w:val="000000" w:themeColor="text1"/>
          <w:vertAlign w:val="superscript"/>
        </w:rPr>
        <w:t>rd</w:t>
      </w:r>
      <w:r w:rsidRPr="009F0049">
        <w:rPr>
          <w:rFonts w:cs="Arial"/>
          <w:color w:val="000000" w:themeColor="text1"/>
        </w:rPr>
        <w:t xml:space="preserve"> party services</w:t>
      </w:r>
    </w:p>
    <w:p w14:paraId="1F969E18" w14:textId="6A557007" w:rsidR="00F26C28" w:rsidRPr="00F26C28" w:rsidRDefault="00F26C28" w:rsidP="00F26C28">
      <w:pPr>
        <w:pStyle w:val="ListParagraph"/>
        <w:numPr>
          <w:ilvl w:val="1"/>
          <w:numId w:val="30"/>
        </w:numPr>
        <w:rPr>
          <w:rFonts w:cs="Arial"/>
          <w:color w:val="000000" w:themeColor="text1"/>
        </w:rPr>
      </w:pPr>
      <w:r w:rsidRPr="009F0049">
        <w:rPr>
          <w:rFonts w:cs="Arial"/>
          <w:color w:val="000000" w:themeColor="text1"/>
        </w:rPr>
        <w:t>Personnel costs</w:t>
      </w:r>
    </w:p>
    <w:p w14:paraId="2320C0FD" w14:textId="06CE985A" w:rsidR="007F015A" w:rsidRPr="009F0049" w:rsidRDefault="007F015A" w:rsidP="009F0049">
      <w:pPr>
        <w:pStyle w:val="ListParagraph"/>
        <w:numPr>
          <w:ilvl w:val="1"/>
          <w:numId w:val="30"/>
        </w:numPr>
        <w:rPr>
          <w:rFonts w:cs="Arial"/>
          <w:color w:val="000000" w:themeColor="text1"/>
        </w:rPr>
      </w:pPr>
      <w:r w:rsidRPr="009F0049">
        <w:rPr>
          <w:rFonts w:cs="Arial"/>
          <w:color w:val="000000" w:themeColor="text1"/>
        </w:rPr>
        <w:t>Conference fees and travel costs</w:t>
      </w:r>
    </w:p>
    <w:p w14:paraId="63C949A8" w14:textId="411754C4" w:rsidR="006452CB" w:rsidRDefault="006452CB" w:rsidP="006452CB">
      <w:pPr>
        <w:pStyle w:val="ListParagraph"/>
        <w:numPr>
          <w:ilvl w:val="0"/>
          <w:numId w:val="30"/>
        </w:numPr>
        <w:rPr>
          <w:rFonts w:cs="Arial"/>
          <w:color w:val="000000" w:themeColor="text1"/>
        </w:rPr>
      </w:pPr>
      <w:r>
        <w:rPr>
          <w:rFonts w:cs="Arial"/>
          <w:color w:val="000000" w:themeColor="text1"/>
        </w:rPr>
        <w:t>T</w:t>
      </w:r>
      <w:r w:rsidR="007F015A" w:rsidRPr="006452CB">
        <w:rPr>
          <w:rFonts w:cs="Arial"/>
          <w:color w:val="000000" w:themeColor="text1"/>
        </w:rPr>
        <w:t xml:space="preserve">he </w:t>
      </w:r>
      <w:r w:rsidR="007F015A" w:rsidRPr="009418ED">
        <w:rPr>
          <w:rFonts w:cs="Arial"/>
          <w:b/>
          <w:bCs/>
          <w:color w:val="000000" w:themeColor="text1"/>
        </w:rPr>
        <w:t>amount</w:t>
      </w:r>
      <w:r w:rsidR="007F015A" w:rsidRPr="006452CB">
        <w:rPr>
          <w:rFonts w:cs="Arial"/>
          <w:color w:val="000000" w:themeColor="text1"/>
        </w:rPr>
        <w:t xml:space="preserve"> of spending</w:t>
      </w:r>
      <w:r w:rsidR="009F0049">
        <w:rPr>
          <w:rFonts w:cs="Arial"/>
          <w:color w:val="000000" w:themeColor="text1"/>
        </w:rPr>
        <w:t xml:space="preserve"> in euros</w:t>
      </w:r>
      <w:r w:rsidR="00937457">
        <w:rPr>
          <w:rFonts w:cs="Arial"/>
          <w:color w:val="000000" w:themeColor="text1"/>
        </w:rPr>
        <w:t>,</w:t>
      </w:r>
    </w:p>
    <w:p w14:paraId="36D5486F" w14:textId="00D78D9D" w:rsidR="006452CB" w:rsidRDefault="006452CB" w:rsidP="006452CB">
      <w:pPr>
        <w:pStyle w:val="ListParagraph"/>
        <w:numPr>
          <w:ilvl w:val="0"/>
          <w:numId w:val="30"/>
        </w:numPr>
        <w:rPr>
          <w:rFonts w:cs="Arial"/>
          <w:color w:val="000000" w:themeColor="text1"/>
        </w:rPr>
      </w:pPr>
      <w:r>
        <w:rPr>
          <w:rFonts w:cs="Arial"/>
          <w:color w:val="000000" w:themeColor="text1"/>
        </w:rPr>
        <w:t>T</w:t>
      </w:r>
      <w:r w:rsidR="007F015A" w:rsidRPr="006452CB">
        <w:rPr>
          <w:rFonts w:cs="Arial"/>
          <w:color w:val="000000" w:themeColor="text1"/>
        </w:rPr>
        <w:t xml:space="preserve">he </w:t>
      </w:r>
      <w:r w:rsidR="007F015A" w:rsidRPr="009418ED">
        <w:rPr>
          <w:rFonts w:cs="Arial"/>
          <w:b/>
          <w:bCs/>
          <w:color w:val="000000" w:themeColor="text1"/>
        </w:rPr>
        <w:t>purpose</w:t>
      </w:r>
      <w:r w:rsidR="007F015A" w:rsidRPr="006452CB">
        <w:rPr>
          <w:rFonts w:cs="Arial"/>
          <w:color w:val="000000" w:themeColor="text1"/>
        </w:rPr>
        <w:t xml:space="preserve"> </w:t>
      </w:r>
      <w:r w:rsidR="008A606E">
        <w:rPr>
          <w:rFonts w:cs="Arial"/>
          <w:color w:val="000000" w:themeColor="text1"/>
        </w:rPr>
        <w:t>(e.g. “</w:t>
      </w:r>
      <w:r w:rsidR="008A606E" w:rsidRPr="006452CB">
        <w:rPr>
          <w:rFonts w:cs="Arial"/>
          <w:color w:val="000000" w:themeColor="text1"/>
        </w:rPr>
        <w:t>3D printing of prototype by Company XYZ</w:t>
      </w:r>
      <w:r w:rsidR="008A606E">
        <w:rPr>
          <w:rFonts w:cs="Arial"/>
          <w:color w:val="000000" w:themeColor="text1"/>
        </w:rPr>
        <w:t>”)</w:t>
      </w:r>
      <w:r w:rsidR="00937457">
        <w:rPr>
          <w:rFonts w:cs="Arial"/>
          <w:color w:val="000000" w:themeColor="text1"/>
        </w:rPr>
        <w:t>,</w:t>
      </w:r>
    </w:p>
    <w:p w14:paraId="09539678" w14:textId="3BA320DA" w:rsidR="006452CB" w:rsidRDefault="006452CB" w:rsidP="006452CB">
      <w:pPr>
        <w:pStyle w:val="ListParagraph"/>
        <w:numPr>
          <w:ilvl w:val="0"/>
          <w:numId w:val="30"/>
        </w:numPr>
        <w:rPr>
          <w:rFonts w:cs="Arial"/>
          <w:color w:val="000000" w:themeColor="text1"/>
        </w:rPr>
      </w:pPr>
      <w:r>
        <w:rPr>
          <w:rFonts w:cs="Arial"/>
          <w:color w:val="000000" w:themeColor="text1"/>
        </w:rPr>
        <w:t xml:space="preserve">To which </w:t>
      </w:r>
      <w:r w:rsidR="003B1578" w:rsidRPr="009418ED">
        <w:rPr>
          <w:rFonts w:cs="Arial"/>
          <w:b/>
          <w:bCs/>
          <w:color w:val="000000" w:themeColor="text1"/>
        </w:rPr>
        <w:t>incubation</w:t>
      </w:r>
      <w:r w:rsidR="003B1578" w:rsidRPr="002917FE">
        <w:rPr>
          <w:rFonts w:cs="Arial"/>
          <w:i/>
          <w:iCs/>
          <w:color w:val="000000" w:themeColor="text1"/>
        </w:rPr>
        <w:t xml:space="preserve"> </w:t>
      </w:r>
      <w:r w:rsidR="003B1578" w:rsidRPr="009418ED">
        <w:rPr>
          <w:rFonts w:cs="Arial"/>
          <w:b/>
          <w:bCs/>
          <w:color w:val="000000" w:themeColor="text1"/>
        </w:rPr>
        <w:t>activity area</w:t>
      </w:r>
      <w:r>
        <w:rPr>
          <w:rFonts w:cs="Arial"/>
          <w:color w:val="000000" w:themeColor="text1"/>
        </w:rPr>
        <w:t xml:space="preserve"> </w:t>
      </w:r>
      <w:r w:rsidR="004A242D" w:rsidRPr="004A242D">
        <w:rPr>
          <w:rFonts w:cs="Arial"/>
          <w:b/>
          <w:bCs/>
          <w:color w:val="000000" w:themeColor="text1"/>
        </w:rPr>
        <w:t>and task</w:t>
      </w:r>
      <w:r w:rsidR="004A242D">
        <w:rPr>
          <w:rFonts w:cs="Arial"/>
          <w:color w:val="000000" w:themeColor="text1"/>
        </w:rPr>
        <w:t xml:space="preserve"> </w:t>
      </w:r>
      <w:r>
        <w:rPr>
          <w:rFonts w:cs="Arial"/>
          <w:color w:val="000000" w:themeColor="text1"/>
        </w:rPr>
        <w:t>in the above section</w:t>
      </w:r>
      <w:r w:rsidR="005B1362">
        <w:rPr>
          <w:rFonts w:cs="Arial"/>
          <w:color w:val="000000" w:themeColor="text1"/>
        </w:rPr>
        <w:t xml:space="preserve"> the use of the incentive is linked</w:t>
      </w:r>
      <w:r w:rsidR="008A606E">
        <w:rPr>
          <w:rFonts w:cs="Arial"/>
          <w:color w:val="000000" w:themeColor="text1"/>
        </w:rPr>
        <w:t>.</w:t>
      </w:r>
    </w:p>
    <w:p w14:paraId="4F7384CE" w14:textId="77777777" w:rsidR="00FB40EB" w:rsidRDefault="00FB40EB" w:rsidP="007F015A">
      <w:pPr>
        <w:pStyle w:val="ListParagraph"/>
        <w:ind w:left="360"/>
        <w:rPr>
          <w:rFonts w:cs="Arial"/>
          <w:color w:val="000000" w:themeColor="text1"/>
        </w:rPr>
      </w:pPr>
    </w:p>
    <w:tbl>
      <w:tblPr>
        <w:tblStyle w:val="TableGrid"/>
        <w:tblW w:w="0" w:type="auto"/>
        <w:tblInd w:w="360" w:type="dxa"/>
        <w:tblLook w:val="04A0" w:firstRow="1" w:lastRow="0" w:firstColumn="1" w:lastColumn="0" w:noHBand="0" w:noVBand="1"/>
      </w:tblPr>
      <w:tblGrid>
        <w:gridCol w:w="2329"/>
        <w:gridCol w:w="1275"/>
        <w:gridCol w:w="3261"/>
        <w:gridCol w:w="1405"/>
      </w:tblGrid>
      <w:tr w:rsidR="004C442A" w14:paraId="7CC3C1F2" w14:textId="77777777" w:rsidTr="004C442A">
        <w:tc>
          <w:tcPr>
            <w:tcW w:w="2329" w:type="dxa"/>
          </w:tcPr>
          <w:p w14:paraId="162D0216" w14:textId="270E533E" w:rsidR="0049005D" w:rsidRPr="00757F9B" w:rsidRDefault="00976A1F" w:rsidP="007F015A">
            <w:pPr>
              <w:pStyle w:val="ListParagraph"/>
              <w:ind w:left="0"/>
              <w:rPr>
                <w:rFonts w:cs="Arial"/>
                <w:b/>
                <w:bCs/>
                <w:color w:val="000000" w:themeColor="text1"/>
                <w:sz w:val="20"/>
                <w:szCs w:val="20"/>
              </w:rPr>
            </w:pPr>
            <w:r w:rsidRPr="00757F9B">
              <w:rPr>
                <w:rFonts w:cs="Arial"/>
                <w:b/>
                <w:bCs/>
                <w:color w:val="000000" w:themeColor="text1"/>
                <w:sz w:val="20"/>
                <w:szCs w:val="20"/>
              </w:rPr>
              <w:t>Type</w:t>
            </w:r>
            <w:r w:rsidR="00DB20EB" w:rsidRPr="00757F9B">
              <w:rPr>
                <w:rFonts w:cs="Arial"/>
                <w:b/>
                <w:bCs/>
                <w:color w:val="000000" w:themeColor="text1"/>
                <w:sz w:val="20"/>
                <w:szCs w:val="20"/>
              </w:rPr>
              <w:t xml:space="preserve"> of spending</w:t>
            </w:r>
          </w:p>
        </w:tc>
        <w:tc>
          <w:tcPr>
            <w:tcW w:w="1275" w:type="dxa"/>
          </w:tcPr>
          <w:p w14:paraId="57B5C7DA" w14:textId="5059D440" w:rsidR="0049005D" w:rsidRPr="00757F9B" w:rsidRDefault="00734C86" w:rsidP="004C442A">
            <w:pPr>
              <w:pStyle w:val="ListParagraph"/>
              <w:ind w:left="0"/>
              <w:jc w:val="right"/>
              <w:rPr>
                <w:rFonts w:cs="Arial"/>
                <w:b/>
                <w:bCs/>
                <w:color w:val="000000" w:themeColor="text1"/>
                <w:sz w:val="20"/>
                <w:szCs w:val="20"/>
              </w:rPr>
            </w:pPr>
            <w:r w:rsidRPr="00757F9B">
              <w:rPr>
                <w:rFonts w:cs="Arial"/>
                <w:b/>
                <w:bCs/>
                <w:color w:val="000000" w:themeColor="text1"/>
                <w:sz w:val="20"/>
                <w:szCs w:val="20"/>
              </w:rPr>
              <w:t>Amount [EUR]</w:t>
            </w:r>
          </w:p>
        </w:tc>
        <w:tc>
          <w:tcPr>
            <w:tcW w:w="3261" w:type="dxa"/>
          </w:tcPr>
          <w:p w14:paraId="73C0E96F" w14:textId="34AB44D4" w:rsidR="0049005D" w:rsidRPr="00757F9B" w:rsidRDefault="003B1578" w:rsidP="007F015A">
            <w:pPr>
              <w:pStyle w:val="ListParagraph"/>
              <w:ind w:left="0"/>
              <w:rPr>
                <w:rFonts w:cs="Arial"/>
                <w:b/>
                <w:bCs/>
                <w:color w:val="000000" w:themeColor="text1"/>
                <w:sz w:val="20"/>
                <w:szCs w:val="20"/>
              </w:rPr>
            </w:pPr>
            <w:r w:rsidRPr="00757F9B">
              <w:rPr>
                <w:rFonts w:cs="Arial"/>
                <w:b/>
                <w:bCs/>
                <w:color w:val="000000" w:themeColor="text1"/>
                <w:sz w:val="20"/>
                <w:szCs w:val="20"/>
              </w:rPr>
              <w:t>Purpose</w:t>
            </w:r>
          </w:p>
        </w:tc>
        <w:tc>
          <w:tcPr>
            <w:tcW w:w="1405" w:type="dxa"/>
          </w:tcPr>
          <w:p w14:paraId="4AC82F19" w14:textId="6891E152" w:rsidR="0049005D" w:rsidRPr="00757F9B" w:rsidRDefault="003B1578" w:rsidP="007F015A">
            <w:pPr>
              <w:pStyle w:val="ListParagraph"/>
              <w:ind w:left="0"/>
              <w:rPr>
                <w:rFonts w:cs="Arial"/>
                <w:b/>
                <w:bCs/>
                <w:color w:val="000000" w:themeColor="text1"/>
                <w:sz w:val="20"/>
                <w:szCs w:val="20"/>
              </w:rPr>
            </w:pPr>
            <w:r w:rsidRPr="00757F9B">
              <w:rPr>
                <w:rFonts w:cs="Arial"/>
                <w:b/>
                <w:bCs/>
                <w:color w:val="000000" w:themeColor="text1"/>
                <w:sz w:val="20"/>
                <w:szCs w:val="20"/>
              </w:rPr>
              <w:t>Incubation activity area</w:t>
            </w:r>
            <w:r w:rsidR="004A242D" w:rsidRPr="00757F9B">
              <w:rPr>
                <w:rFonts w:cs="Arial"/>
                <w:b/>
                <w:bCs/>
                <w:color w:val="000000" w:themeColor="text1"/>
                <w:sz w:val="20"/>
                <w:szCs w:val="20"/>
              </w:rPr>
              <w:t xml:space="preserve"> and task</w:t>
            </w:r>
          </w:p>
        </w:tc>
      </w:tr>
      <w:tr w:rsidR="004C442A" w14:paraId="6AE2AEDF" w14:textId="77777777" w:rsidTr="004C442A">
        <w:tc>
          <w:tcPr>
            <w:tcW w:w="2329" w:type="dxa"/>
          </w:tcPr>
          <w:p w14:paraId="7CF46862" w14:textId="77777777" w:rsidR="0049005D" w:rsidRPr="00757F9B" w:rsidRDefault="0049005D" w:rsidP="007F015A">
            <w:pPr>
              <w:pStyle w:val="ListParagraph"/>
              <w:ind w:left="0"/>
              <w:rPr>
                <w:rFonts w:cs="Arial"/>
                <w:color w:val="000000" w:themeColor="text1"/>
                <w:sz w:val="20"/>
                <w:szCs w:val="20"/>
              </w:rPr>
            </w:pPr>
          </w:p>
        </w:tc>
        <w:tc>
          <w:tcPr>
            <w:tcW w:w="1275" w:type="dxa"/>
          </w:tcPr>
          <w:p w14:paraId="47556107" w14:textId="77777777" w:rsidR="0049005D" w:rsidRPr="00757F9B" w:rsidRDefault="0049005D" w:rsidP="004C442A">
            <w:pPr>
              <w:pStyle w:val="ListParagraph"/>
              <w:ind w:left="0"/>
              <w:jc w:val="right"/>
              <w:rPr>
                <w:rFonts w:cs="Arial"/>
                <w:color w:val="000000" w:themeColor="text1"/>
                <w:sz w:val="20"/>
                <w:szCs w:val="20"/>
              </w:rPr>
            </w:pPr>
          </w:p>
        </w:tc>
        <w:tc>
          <w:tcPr>
            <w:tcW w:w="3261" w:type="dxa"/>
          </w:tcPr>
          <w:p w14:paraId="317812E6" w14:textId="77777777" w:rsidR="0049005D" w:rsidRPr="00757F9B" w:rsidRDefault="0049005D" w:rsidP="007F015A">
            <w:pPr>
              <w:pStyle w:val="ListParagraph"/>
              <w:ind w:left="0"/>
              <w:rPr>
                <w:rFonts w:cs="Arial"/>
                <w:color w:val="000000" w:themeColor="text1"/>
                <w:sz w:val="20"/>
                <w:szCs w:val="20"/>
              </w:rPr>
            </w:pPr>
          </w:p>
        </w:tc>
        <w:tc>
          <w:tcPr>
            <w:tcW w:w="1405" w:type="dxa"/>
          </w:tcPr>
          <w:p w14:paraId="6679D4B9" w14:textId="77777777" w:rsidR="0049005D" w:rsidRPr="00757F9B" w:rsidRDefault="0049005D" w:rsidP="007F015A">
            <w:pPr>
              <w:pStyle w:val="ListParagraph"/>
              <w:ind w:left="0"/>
              <w:rPr>
                <w:rFonts w:cs="Arial"/>
                <w:color w:val="000000" w:themeColor="text1"/>
                <w:sz w:val="20"/>
                <w:szCs w:val="20"/>
              </w:rPr>
            </w:pPr>
          </w:p>
        </w:tc>
      </w:tr>
      <w:tr w:rsidR="004C442A" w14:paraId="5D3DB75C" w14:textId="77777777" w:rsidTr="004C442A">
        <w:tc>
          <w:tcPr>
            <w:tcW w:w="2329" w:type="dxa"/>
          </w:tcPr>
          <w:p w14:paraId="155B8FE9" w14:textId="77777777" w:rsidR="0049005D" w:rsidRPr="00757F9B" w:rsidRDefault="0049005D" w:rsidP="007F015A">
            <w:pPr>
              <w:pStyle w:val="ListParagraph"/>
              <w:ind w:left="0"/>
              <w:rPr>
                <w:rFonts w:cs="Arial"/>
                <w:color w:val="000000" w:themeColor="text1"/>
                <w:sz w:val="20"/>
                <w:szCs w:val="20"/>
              </w:rPr>
            </w:pPr>
          </w:p>
        </w:tc>
        <w:tc>
          <w:tcPr>
            <w:tcW w:w="1275" w:type="dxa"/>
          </w:tcPr>
          <w:p w14:paraId="74AC8A86" w14:textId="77777777" w:rsidR="0049005D" w:rsidRPr="00757F9B" w:rsidRDefault="0049005D" w:rsidP="004C442A">
            <w:pPr>
              <w:pStyle w:val="ListParagraph"/>
              <w:ind w:left="0"/>
              <w:jc w:val="right"/>
              <w:rPr>
                <w:rFonts w:cs="Arial"/>
                <w:color w:val="000000" w:themeColor="text1"/>
                <w:sz w:val="20"/>
                <w:szCs w:val="20"/>
              </w:rPr>
            </w:pPr>
          </w:p>
        </w:tc>
        <w:tc>
          <w:tcPr>
            <w:tcW w:w="3261" w:type="dxa"/>
          </w:tcPr>
          <w:p w14:paraId="1A4B2F51" w14:textId="77777777" w:rsidR="0049005D" w:rsidRPr="00757F9B" w:rsidRDefault="0049005D" w:rsidP="007F015A">
            <w:pPr>
              <w:pStyle w:val="ListParagraph"/>
              <w:ind w:left="0"/>
              <w:rPr>
                <w:rFonts w:cs="Arial"/>
                <w:color w:val="000000" w:themeColor="text1"/>
                <w:sz w:val="20"/>
                <w:szCs w:val="20"/>
              </w:rPr>
            </w:pPr>
          </w:p>
        </w:tc>
        <w:tc>
          <w:tcPr>
            <w:tcW w:w="1405" w:type="dxa"/>
          </w:tcPr>
          <w:p w14:paraId="5162FAD6" w14:textId="77777777" w:rsidR="0049005D" w:rsidRPr="00757F9B" w:rsidRDefault="0049005D" w:rsidP="007F015A">
            <w:pPr>
              <w:pStyle w:val="ListParagraph"/>
              <w:ind w:left="0"/>
              <w:rPr>
                <w:rFonts w:cs="Arial"/>
                <w:color w:val="000000" w:themeColor="text1"/>
                <w:sz w:val="20"/>
                <w:szCs w:val="20"/>
              </w:rPr>
            </w:pPr>
          </w:p>
        </w:tc>
      </w:tr>
      <w:tr w:rsidR="004C442A" w14:paraId="3DDC32B6" w14:textId="77777777" w:rsidTr="004C442A">
        <w:tc>
          <w:tcPr>
            <w:tcW w:w="2329" w:type="dxa"/>
          </w:tcPr>
          <w:p w14:paraId="23B03989" w14:textId="77777777" w:rsidR="0049005D" w:rsidRPr="00757F9B" w:rsidRDefault="0049005D" w:rsidP="007F015A">
            <w:pPr>
              <w:pStyle w:val="ListParagraph"/>
              <w:ind w:left="0"/>
              <w:rPr>
                <w:rFonts w:cs="Arial"/>
                <w:color w:val="000000" w:themeColor="text1"/>
                <w:sz w:val="20"/>
                <w:szCs w:val="20"/>
              </w:rPr>
            </w:pPr>
          </w:p>
        </w:tc>
        <w:tc>
          <w:tcPr>
            <w:tcW w:w="1275" w:type="dxa"/>
          </w:tcPr>
          <w:p w14:paraId="3A9C12F0" w14:textId="77777777" w:rsidR="0049005D" w:rsidRPr="00757F9B" w:rsidRDefault="0049005D" w:rsidP="004C442A">
            <w:pPr>
              <w:pStyle w:val="ListParagraph"/>
              <w:ind w:left="0"/>
              <w:jc w:val="right"/>
              <w:rPr>
                <w:rFonts w:cs="Arial"/>
                <w:color w:val="000000" w:themeColor="text1"/>
                <w:sz w:val="20"/>
                <w:szCs w:val="20"/>
              </w:rPr>
            </w:pPr>
          </w:p>
        </w:tc>
        <w:tc>
          <w:tcPr>
            <w:tcW w:w="3261" w:type="dxa"/>
          </w:tcPr>
          <w:p w14:paraId="108F56AF" w14:textId="77777777" w:rsidR="0049005D" w:rsidRPr="00757F9B" w:rsidRDefault="0049005D" w:rsidP="007F015A">
            <w:pPr>
              <w:pStyle w:val="ListParagraph"/>
              <w:ind w:left="0"/>
              <w:rPr>
                <w:rFonts w:cs="Arial"/>
                <w:color w:val="000000" w:themeColor="text1"/>
                <w:sz w:val="20"/>
                <w:szCs w:val="20"/>
              </w:rPr>
            </w:pPr>
          </w:p>
        </w:tc>
        <w:tc>
          <w:tcPr>
            <w:tcW w:w="1405" w:type="dxa"/>
          </w:tcPr>
          <w:p w14:paraId="65FD34B7" w14:textId="77777777" w:rsidR="0049005D" w:rsidRPr="00757F9B" w:rsidRDefault="0049005D" w:rsidP="007F015A">
            <w:pPr>
              <w:pStyle w:val="ListParagraph"/>
              <w:ind w:left="0"/>
              <w:rPr>
                <w:rFonts w:cs="Arial"/>
                <w:color w:val="000000" w:themeColor="text1"/>
                <w:sz w:val="20"/>
                <w:szCs w:val="20"/>
              </w:rPr>
            </w:pPr>
          </w:p>
        </w:tc>
      </w:tr>
      <w:tr w:rsidR="004C442A" w14:paraId="13BCA071" w14:textId="77777777" w:rsidTr="004C442A">
        <w:tc>
          <w:tcPr>
            <w:tcW w:w="2329" w:type="dxa"/>
          </w:tcPr>
          <w:p w14:paraId="43924EFA" w14:textId="77777777" w:rsidR="0049005D" w:rsidRPr="00757F9B" w:rsidRDefault="0049005D" w:rsidP="007F015A">
            <w:pPr>
              <w:pStyle w:val="ListParagraph"/>
              <w:ind w:left="0"/>
              <w:rPr>
                <w:rFonts w:cs="Arial"/>
                <w:color w:val="000000" w:themeColor="text1"/>
                <w:sz w:val="20"/>
                <w:szCs w:val="20"/>
              </w:rPr>
            </w:pPr>
          </w:p>
        </w:tc>
        <w:tc>
          <w:tcPr>
            <w:tcW w:w="1275" w:type="dxa"/>
          </w:tcPr>
          <w:p w14:paraId="5EECA502" w14:textId="77777777" w:rsidR="0049005D" w:rsidRPr="00757F9B" w:rsidRDefault="0049005D" w:rsidP="004C442A">
            <w:pPr>
              <w:pStyle w:val="ListParagraph"/>
              <w:ind w:left="0"/>
              <w:jc w:val="right"/>
              <w:rPr>
                <w:rFonts w:cs="Arial"/>
                <w:color w:val="000000" w:themeColor="text1"/>
                <w:sz w:val="20"/>
                <w:szCs w:val="20"/>
              </w:rPr>
            </w:pPr>
          </w:p>
        </w:tc>
        <w:tc>
          <w:tcPr>
            <w:tcW w:w="3261" w:type="dxa"/>
          </w:tcPr>
          <w:p w14:paraId="378335EA" w14:textId="77777777" w:rsidR="0049005D" w:rsidRPr="00757F9B" w:rsidRDefault="0049005D" w:rsidP="007F015A">
            <w:pPr>
              <w:pStyle w:val="ListParagraph"/>
              <w:ind w:left="0"/>
              <w:rPr>
                <w:rFonts w:cs="Arial"/>
                <w:color w:val="000000" w:themeColor="text1"/>
                <w:sz w:val="20"/>
                <w:szCs w:val="20"/>
              </w:rPr>
            </w:pPr>
          </w:p>
        </w:tc>
        <w:tc>
          <w:tcPr>
            <w:tcW w:w="1405" w:type="dxa"/>
          </w:tcPr>
          <w:p w14:paraId="3FB812F9" w14:textId="77777777" w:rsidR="0049005D" w:rsidRPr="00757F9B" w:rsidRDefault="0049005D" w:rsidP="007F015A">
            <w:pPr>
              <w:pStyle w:val="ListParagraph"/>
              <w:ind w:left="0"/>
              <w:rPr>
                <w:rFonts w:cs="Arial"/>
                <w:color w:val="000000" w:themeColor="text1"/>
                <w:sz w:val="20"/>
                <w:szCs w:val="20"/>
              </w:rPr>
            </w:pPr>
          </w:p>
        </w:tc>
      </w:tr>
      <w:tr w:rsidR="004C442A" w14:paraId="1D464D08" w14:textId="77777777" w:rsidTr="004C442A">
        <w:tc>
          <w:tcPr>
            <w:tcW w:w="2329" w:type="dxa"/>
          </w:tcPr>
          <w:p w14:paraId="4663DB8D" w14:textId="77777777" w:rsidR="0049005D" w:rsidRPr="00757F9B" w:rsidRDefault="0049005D" w:rsidP="007F015A">
            <w:pPr>
              <w:pStyle w:val="ListParagraph"/>
              <w:ind w:left="0"/>
              <w:rPr>
                <w:rFonts w:cs="Arial"/>
                <w:color w:val="000000" w:themeColor="text1"/>
                <w:sz w:val="20"/>
                <w:szCs w:val="20"/>
              </w:rPr>
            </w:pPr>
          </w:p>
        </w:tc>
        <w:tc>
          <w:tcPr>
            <w:tcW w:w="1275" w:type="dxa"/>
          </w:tcPr>
          <w:p w14:paraId="7FEA9B84" w14:textId="77777777" w:rsidR="0049005D" w:rsidRPr="00757F9B" w:rsidRDefault="0049005D" w:rsidP="004C442A">
            <w:pPr>
              <w:pStyle w:val="ListParagraph"/>
              <w:ind w:left="0"/>
              <w:jc w:val="right"/>
              <w:rPr>
                <w:rFonts w:cs="Arial"/>
                <w:color w:val="000000" w:themeColor="text1"/>
                <w:sz w:val="20"/>
                <w:szCs w:val="20"/>
              </w:rPr>
            </w:pPr>
          </w:p>
        </w:tc>
        <w:tc>
          <w:tcPr>
            <w:tcW w:w="3261" w:type="dxa"/>
          </w:tcPr>
          <w:p w14:paraId="665D1B59" w14:textId="77777777" w:rsidR="0049005D" w:rsidRPr="00757F9B" w:rsidRDefault="0049005D" w:rsidP="007F015A">
            <w:pPr>
              <w:pStyle w:val="ListParagraph"/>
              <w:ind w:left="0"/>
              <w:rPr>
                <w:rFonts w:cs="Arial"/>
                <w:color w:val="000000" w:themeColor="text1"/>
                <w:sz w:val="20"/>
                <w:szCs w:val="20"/>
              </w:rPr>
            </w:pPr>
          </w:p>
        </w:tc>
        <w:tc>
          <w:tcPr>
            <w:tcW w:w="1405" w:type="dxa"/>
          </w:tcPr>
          <w:p w14:paraId="1CEF240A" w14:textId="77777777" w:rsidR="0049005D" w:rsidRPr="00757F9B" w:rsidRDefault="0049005D" w:rsidP="007F015A">
            <w:pPr>
              <w:pStyle w:val="ListParagraph"/>
              <w:ind w:left="0"/>
              <w:rPr>
                <w:rFonts w:cs="Arial"/>
                <w:color w:val="000000" w:themeColor="text1"/>
                <w:sz w:val="20"/>
                <w:szCs w:val="20"/>
              </w:rPr>
            </w:pPr>
          </w:p>
        </w:tc>
      </w:tr>
      <w:tr w:rsidR="004C442A" w14:paraId="381506B2" w14:textId="77777777" w:rsidTr="004C442A">
        <w:trPr>
          <w:gridAfter w:val="2"/>
          <w:wAfter w:w="4666" w:type="dxa"/>
        </w:trPr>
        <w:tc>
          <w:tcPr>
            <w:tcW w:w="2329" w:type="dxa"/>
          </w:tcPr>
          <w:p w14:paraId="4AE540F3" w14:textId="46DFA593" w:rsidR="004C442A" w:rsidRPr="00757F9B" w:rsidRDefault="004C442A" w:rsidP="007F015A">
            <w:pPr>
              <w:pStyle w:val="ListParagraph"/>
              <w:ind w:left="0"/>
              <w:rPr>
                <w:rFonts w:cs="Arial"/>
                <w:b/>
                <w:bCs/>
                <w:color w:val="000000" w:themeColor="text1"/>
                <w:sz w:val="20"/>
                <w:szCs w:val="20"/>
              </w:rPr>
            </w:pPr>
            <w:r w:rsidRPr="00757F9B">
              <w:rPr>
                <w:rFonts w:cs="Arial"/>
                <w:b/>
                <w:bCs/>
                <w:color w:val="000000" w:themeColor="text1"/>
                <w:sz w:val="20"/>
                <w:szCs w:val="20"/>
              </w:rPr>
              <w:t>Total amount</w:t>
            </w:r>
          </w:p>
        </w:tc>
        <w:tc>
          <w:tcPr>
            <w:tcW w:w="1275" w:type="dxa"/>
          </w:tcPr>
          <w:p w14:paraId="57F98C6F" w14:textId="306FEC8D" w:rsidR="004C442A" w:rsidRPr="00757F9B" w:rsidRDefault="004C442A" w:rsidP="004C442A">
            <w:pPr>
              <w:pStyle w:val="ListParagraph"/>
              <w:ind w:left="0"/>
              <w:jc w:val="right"/>
              <w:rPr>
                <w:rFonts w:cs="Arial"/>
                <w:b/>
                <w:bCs/>
                <w:color w:val="000000" w:themeColor="text1"/>
                <w:sz w:val="20"/>
                <w:szCs w:val="20"/>
              </w:rPr>
            </w:pPr>
            <w:r w:rsidRPr="00757F9B">
              <w:rPr>
                <w:rFonts w:cs="Arial"/>
                <w:b/>
                <w:bCs/>
                <w:color w:val="000000" w:themeColor="text1"/>
                <w:sz w:val="20"/>
                <w:szCs w:val="20"/>
              </w:rPr>
              <w:t>xxx</w:t>
            </w:r>
          </w:p>
        </w:tc>
      </w:tr>
    </w:tbl>
    <w:p w14:paraId="0E7AAE55" w14:textId="77777777" w:rsidR="0049005D" w:rsidRPr="00C2290C" w:rsidRDefault="0049005D" w:rsidP="00C2290C">
      <w:pPr>
        <w:rPr>
          <w:rFonts w:cs="Arial"/>
          <w:color w:val="000000" w:themeColor="text1"/>
        </w:rPr>
      </w:pPr>
    </w:p>
    <w:p w14:paraId="7C5F0720" w14:textId="77777777" w:rsidR="0049005D" w:rsidRDefault="0049005D" w:rsidP="007F015A">
      <w:pPr>
        <w:pStyle w:val="ListParagraph"/>
        <w:ind w:left="360"/>
        <w:rPr>
          <w:rFonts w:cs="Arial"/>
          <w:color w:val="000000" w:themeColor="text1"/>
        </w:rPr>
      </w:pPr>
    </w:p>
    <w:p w14:paraId="7E6EAB43" w14:textId="491A312A" w:rsidR="00315C51" w:rsidRPr="0056650D" w:rsidRDefault="00315C51" w:rsidP="00DE02AC">
      <w:pPr>
        <w:pStyle w:val="ListParagraph"/>
        <w:numPr>
          <w:ilvl w:val="0"/>
          <w:numId w:val="29"/>
        </w:numPr>
        <w:rPr>
          <w:rFonts w:cs="Arial"/>
          <w:b/>
          <w:bCs/>
        </w:rPr>
      </w:pPr>
      <w:r w:rsidRPr="0056650D">
        <w:rPr>
          <w:rFonts w:cs="Arial"/>
          <w:b/>
          <w:bCs/>
        </w:rPr>
        <w:t xml:space="preserve">Reason for applying to the ESA BIC (max </w:t>
      </w:r>
      <w:r w:rsidR="00EE158A">
        <w:rPr>
          <w:rFonts w:cs="Arial"/>
          <w:b/>
          <w:bCs/>
        </w:rPr>
        <w:t>5</w:t>
      </w:r>
      <w:r w:rsidRPr="0056650D">
        <w:rPr>
          <w:rFonts w:cs="Arial"/>
          <w:b/>
          <w:bCs/>
        </w:rPr>
        <w:t>00 characters):</w:t>
      </w:r>
    </w:p>
    <w:p w14:paraId="76410D93" w14:textId="6C28B8B1" w:rsidR="00AC456C" w:rsidRDefault="00315C51" w:rsidP="000A2D48">
      <w:pPr>
        <w:ind w:left="360"/>
        <w:rPr>
          <w:rFonts w:cs="Arial"/>
          <w:iCs/>
          <w:color w:val="808080" w:themeColor="background1" w:themeShade="80"/>
        </w:rPr>
      </w:pPr>
      <w:r w:rsidRPr="0056650D">
        <w:rPr>
          <w:rFonts w:cs="Arial"/>
          <w:iCs/>
          <w:color w:val="000000" w:themeColor="text1"/>
        </w:rPr>
        <w:t xml:space="preserve">Explain why you </w:t>
      </w:r>
      <w:r w:rsidR="008764B6">
        <w:rPr>
          <w:rFonts w:cs="Arial"/>
          <w:iCs/>
          <w:color w:val="000000" w:themeColor="text1"/>
        </w:rPr>
        <w:t xml:space="preserve">wish to </w:t>
      </w:r>
      <w:r w:rsidRPr="0056650D">
        <w:rPr>
          <w:rFonts w:cs="Arial"/>
          <w:iCs/>
          <w:color w:val="000000" w:themeColor="text1"/>
        </w:rPr>
        <w:t xml:space="preserve">apply for incubation at </w:t>
      </w:r>
      <w:r w:rsidR="00433718" w:rsidRPr="0056650D">
        <w:rPr>
          <w:rFonts w:cs="Arial"/>
          <w:iCs/>
          <w:color w:val="000000" w:themeColor="text1"/>
        </w:rPr>
        <w:t>the</w:t>
      </w:r>
      <w:r w:rsidRPr="0056650D">
        <w:rPr>
          <w:rFonts w:cs="Arial"/>
          <w:iCs/>
          <w:color w:val="000000" w:themeColor="text1"/>
        </w:rPr>
        <w:t xml:space="preserve"> ESA BIC</w:t>
      </w:r>
      <w:r w:rsidR="00433718" w:rsidRPr="0056650D">
        <w:rPr>
          <w:rFonts w:cs="Arial"/>
          <w:iCs/>
          <w:color w:val="000000" w:themeColor="text1"/>
        </w:rPr>
        <w:t>. Also address</w:t>
      </w:r>
      <w:r w:rsidR="003A3E10" w:rsidRPr="0056650D">
        <w:rPr>
          <w:rFonts w:cs="Arial"/>
          <w:iCs/>
          <w:color w:val="000000" w:themeColor="text1"/>
        </w:rPr>
        <w:t xml:space="preserve"> how you </w:t>
      </w:r>
      <w:r w:rsidR="008764B6">
        <w:rPr>
          <w:rFonts w:cs="Arial"/>
          <w:iCs/>
          <w:color w:val="000000" w:themeColor="text1"/>
        </w:rPr>
        <w:t>plan to</w:t>
      </w:r>
      <w:r w:rsidR="003A3E10" w:rsidRPr="0056650D">
        <w:rPr>
          <w:rFonts w:cs="Arial"/>
          <w:iCs/>
          <w:color w:val="000000" w:themeColor="text1"/>
        </w:rPr>
        <w:t xml:space="preserve"> contribute to the</w:t>
      </w:r>
      <w:r w:rsidR="004B7382" w:rsidRPr="0056650D">
        <w:rPr>
          <w:rFonts w:cs="Arial"/>
          <w:iCs/>
          <w:color w:val="000000" w:themeColor="text1"/>
        </w:rPr>
        <w:t xml:space="preserve"> community of </w:t>
      </w:r>
      <w:r w:rsidR="0025638D">
        <w:rPr>
          <w:rFonts w:cs="Arial"/>
          <w:iCs/>
          <w:color w:val="000000" w:themeColor="text1"/>
        </w:rPr>
        <w:t xml:space="preserve">the local </w:t>
      </w:r>
      <w:r w:rsidR="004B7382" w:rsidRPr="0056650D">
        <w:rPr>
          <w:rFonts w:cs="Arial"/>
          <w:iCs/>
          <w:color w:val="000000" w:themeColor="text1"/>
        </w:rPr>
        <w:t xml:space="preserve">ESA BICs and </w:t>
      </w:r>
      <w:r w:rsidR="0025638D">
        <w:rPr>
          <w:rFonts w:cs="Arial"/>
          <w:iCs/>
          <w:color w:val="000000" w:themeColor="text1"/>
        </w:rPr>
        <w:t xml:space="preserve">its </w:t>
      </w:r>
      <w:r w:rsidR="004B7382" w:rsidRPr="0056650D">
        <w:rPr>
          <w:rFonts w:cs="Arial"/>
          <w:iCs/>
          <w:color w:val="000000" w:themeColor="text1"/>
        </w:rPr>
        <w:t>startups</w:t>
      </w:r>
      <w:r w:rsidR="00726678" w:rsidRPr="0056650D">
        <w:rPr>
          <w:rFonts w:cs="Arial"/>
          <w:iCs/>
          <w:color w:val="000000" w:themeColor="text1"/>
        </w:rPr>
        <w:t>.</w:t>
      </w:r>
      <w:r w:rsidR="00726678" w:rsidRPr="0056650D" w:rsidDel="00315C51">
        <w:rPr>
          <w:rFonts w:cs="Arial"/>
          <w:i/>
          <w:color w:val="808080" w:themeColor="background1" w:themeShade="80"/>
        </w:rPr>
        <w:t xml:space="preserve"> </w:t>
      </w:r>
      <w:r w:rsidR="00AC456C">
        <w:rPr>
          <w:rFonts w:cs="Arial"/>
          <w:iCs/>
          <w:color w:val="808080" w:themeColor="background1" w:themeShade="80"/>
        </w:rPr>
        <w:br w:type="page"/>
      </w:r>
    </w:p>
    <w:p w14:paraId="36E57CF2" w14:textId="10570010" w:rsidR="00030704" w:rsidRPr="00DA1953" w:rsidRDefault="00AC456C" w:rsidP="00CF500B">
      <w:pPr>
        <w:pStyle w:val="Heading1"/>
        <w:rPr>
          <w:rFonts w:cs="Arial"/>
        </w:rPr>
      </w:pPr>
      <w:r w:rsidRPr="00DA1953">
        <w:rPr>
          <w:rFonts w:cs="Arial"/>
        </w:rPr>
        <w:lastRenderedPageBreak/>
        <w:t>Annex 1:</w:t>
      </w:r>
      <w:r w:rsidR="00CA5D6F" w:rsidRPr="00DA1953">
        <w:rPr>
          <w:rFonts w:cs="Arial"/>
        </w:rPr>
        <w:t xml:space="preserve"> ESA </w:t>
      </w:r>
      <w:r w:rsidR="00C74A3F">
        <w:rPr>
          <w:rFonts w:cs="Arial"/>
        </w:rPr>
        <w:t xml:space="preserve">BIC </w:t>
      </w:r>
      <w:r w:rsidR="00CA5D6F" w:rsidRPr="00DA1953">
        <w:rPr>
          <w:rFonts w:cs="Arial"/>
        </w:rPr>
        <w:t xml:space="preserve">General </w:t>
      </w:r>
      <w:r w:rsidR="00397F2C">
        <w:rPr>
          <w:rFonts w:cs="Arial"/>
        </w:rPr>
        <w:t xml:space="preserve">Application </w:t>
      </w:r>
      <w:r w:rsidR="00CA5D6F" w:rsidRPr="00DA1953">
        <w:rPr>
          <w:rFonts w:cs="Arial"/>
        </w:rPr>
        <w:t>Requirements</w:t>
      </w:r>
    </w:p>
    <w:tbl>
      <w:tblPr>
        <w:tblpPr w:leftFromText="180" w:rightFromText="180" w:vertAnchor="text" w:horzAnchor="margin" w:tblpXSpec="center" w:tblpY="326"/>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4558"/>
        <w:gridCol w:w="4036"/>
      </w:tblGrid>
      <w:tr w:rsidR="00CA5D6F" w:rsidRPr="00DA1953" w14:paraId="5AD41C0D" w14:textId="77777777" w:rsidTr="1475C0E3">
        <w:tc>
          <w:tcPr>
            <w:tcW w:w="461" w:type="dxa"/>
          </w:tcPr>
          <w:p w14:paraId="5803FC83" w14:textId="77777777" w:rsidR="00CA5D6F" w:rsidRPr="00DA1953" w:rsidRDefault="00CA5D6F">
            <w:pPr>
              <w:autoSpaceDE w:val="0"/>
              <w:autoSpaceDN w:val="0"/>
              <w:adjustRightInd w:val="0"/>
              <w:rPr>
                <w:rFonts w:cs="Arial"/>
                <w:i/>
                <w:iCs/>
                <w:color w:val="4F81BD" w:themeColor="accent1"/>
              </w:rPr>
            </w:pPr>
          </w:p>
        </w:tc>
        <w:tc>
          <w:tcPr>
            <w:tcW w:w="8594" w:type="dxa"/>
            <w:gridSpan w:val="2"/>
          </w:tcPr>
          <w:p w14:paraId="2BFB17FD" w14:textId="77777777" w:rsidR="00CA5D6F" w:rsidRPr="00DA1953" w:rsidRDefault="00CA5D6F">
            <w:pPr>
              <w:autoSpaceDE w:val="0"/>
              <w:autoSpaceDN w:val="0"/>
              <w:adjustRightInd w:val="0"/>
              <w:rPr>
                <w:rFonts w:cs="Arial"/>
                <w:b/>
                <w:bCs/>
                <w:i/>
                <w:iCs/>
              </w:rPr>
            </w:pPr>
            <w:r w:rsidRPr="00DA1953">
              <w:rPr>
                <w:rFonts w:cs="Arial"/>
                <w:b/>
                <w:bCs/>
                <w:i/>
                <w:iCs/>
              </w:rPr>
              <w:t>Compliance is required with either section (a) or (b) depending on company status.</w:t>
            </w:r>
          </w:p>
        </w:tc>
      </w:tr>
      <w:tr w:rsidR="00CA5D6F" w:rsidRPr="00DA1953" w14:paraId="69426029" w14:textId="77777777" w:rsidTr="1475C0E3">
        <w:tc>
          <w:tcPr>
            <w:tcW w:w="461" w:type="dxa"/>
          </w:tcPr>
          <w:p w14:paraId="16450215" w14:textId="77777777" w:rsidR="00CA5D6F" w:rsidRPr="00DA1953" w:rsidRDefault="00CA5D6F">
            <w:pPr>
              <w:autoSpaceDE w:val="0"/>
              <w:autoSpaceDN w:val="0"/>
              <w:adjustRightInd w:val="0"/>
              <w:rPr>
                <w:rFonts w:cs="Arial"/>
                <w:b/>
                <w:bCs/>
              </w:rPr>
            </w:pPr>
          </w:p>
        </w:tc>
        <w:tc>
          <w:tcPr>
            <w:tcW w:w="4558" w:type="dxa"/>
          </w:tcPr>
          <w:p w14:paraId="706D8D8F" w14:textId="77777777" w:rsidR="00CA5D6F" w:rsidRPr="00DA1953" w:rsidRDefault="00CA5D6F" w:rsidP="00CA5D6F">
            <w:pPr>
              <w:pStyle w:val="ListParagraph"/>
              <w:numPr>
                <w:ilvl w:val="0"/>
                <w:numId w:val="34"/>
              </w:numPr>
              <w:suppressAutoHyphens/>
              <w:autoSpaceDE w:val="0"/>
              <w:autoSpaceDN w:val="0"/>
              <w:adjustRightInd w:val="0"/>
              <w:spacing w:after="0" w:line="240" w:lineRule="auto"/>
              <w:rPr>
                <w:rFonts w:cs="Arial"/>
                <w:b/>
                <w:bCs/>
              </w:rPr>
            </w:pPr>
            <w:r w:rsidRPr="00DA1953">
              <w:rPr>
                <w:rFonts w:cs="Arial"/>
                <w:b/>
                <w:bCs/>
              </w:rPr>
              <w:t>In case the Applicant is a legal entity</w:t>
            </w:r>
          </w:p>
        </w:tc>
        <w:tc>
          <w:tcPr>
            <w:tcW w:w="4036" w:type="dxa"/>
          </w:tcPr>
          <w:p w14:paraId="35DC8E0D" w14:textId="77777777" w:rsidR="00CA5D6F" w:rsidRPr="00DA1953" w:rsidRDefault="00CA5D6F" w:rsidP="00CA5D6F">
            <w:pPr>
              <w:pStyle w:val="ListParagraph"/>
              <w:numPr>
                <w:ilvl w:val="0"/>
                <w:numId w:val="34"/>
              </w:numPr>
              <w:suppressAutoHyphens/>
              <w:autoSpaceDE w:val="0"/>
              <w:autoSpaceDN w:val="0"/>
              <w:adjustRightInd w:val="0"/>
              <w:spacing w:after="0" w:line="240" w:lineRule="auto"/>
              <w:rPr>
                <w:rFonts w:cs="Arial"/>
                <w:b/>
                <w:bCs/>
              </w:rPr>
            </w:pPr>
            <w:r w:rsidRPr="00DA1953">
              <w:rPr>
                <w:rFonts w:cs="Arial"/>
                <w:b/>
                <w:bCs/>
              </w:rPr>
              <w:t>In case the Applicant is not yet a legal entity</w:t>
            </w:r>
          </w:p>
        </w:tc>
      </w:tr>
      <w:tr w:rsidR="00CA5D6F" w:rsidRPr="00DA1953" w14:paraId="0B13CA75" w14:textId="77777777" w:rsidTr="1475C0E3">
        <w:tc>
          <w:tcPr>
            <w:tcW w:w="461" w:type="dxa"/>
          </w:tcPr>
          <w:p w14:paraId="32700420" w14:textId="77777777" w:rsidR="00CA5D6F" w:rsidRPr="00DA1953" w:rsidRDefault="00CA5D6F">
            <w:pPr>
              <w:autoSpaceDE w:val="0"/>
              <w:autoSpaceDN w:val="0"/>
              <w:adjustRightInd w:val="0"/>
              <w:rPr>
                <w:rFonts w:cs="Arial"/>
              </w:rPr>
            </w:pPr>
            <w:r w:rsidRPr="00DA1953">
              <w:rPr>
                <w:rFonts w:cs="Arial"/>
              </w:rPr>
              <w:t>1</w:t>
            </w:r>
          </w:p>
        </w:tc>
        <w:tc>
          <w:tcPr>
            <w:tcW w:w="4558" w:type="dxa"/>
          </w:tcPr>
          <w:p w14:paraId="0E5B0370" w14:textId="14C117C6" w:rsidR="00CA5D6F" w:rsidRPr="00DA1953" w:rsidRDefault="00CA5D6F">
            <w:pPr>
              <w:autoSpaceDE w:val="0"/>
              <w:autoSpaceDN w:val="0"/>
              <w:adjustRightInd w:val="0"/>
              <w:rPr>
                <w:rFonts w:cs="Arial"/>
              </w:rPr>
            </w:pPr>
            <w:r w:rsidRPr="00DA1953">
              <w:rPr>
                <w:rFonts w:cs="Arial"/>
              </w:rPr>
              <w:t xml:space="preserve">The Applicant’s first registration at a chamber of commerce, or equivalent, has taken place no longer than </w:t>
            </w:r>
            <w:r w:rsidR="00FD724F">
              <w:rPr>
                <w:rFonts w:cs="Arial"/>
              </w:rPr>
              <w:t>5</w:t>
            </w:r>
            <w:r w:rsidRPr="00DA1953">
              <w:rPr>
                <w:rFonts w:cs="Arial"/>
              </w:rPr>
              <w:t xml:space="preserve"> years prior to submission of Applicant’s proposal. </w:t>
            </w:r>
            <w:r w:rsidRPr="00DA1953">
              <w:rPr>
                <w:rFonts w:cs="Arial"/>
                <w:color w:val="4F81BD" w:themeColor="accent1"/>
              </w:rPr>
              <w:t>[attach the Chamber of Commerce Registration Form, or equivalent, if available]</w:t>
            </w:r>
          </w:p>
        </w:tc>
        <w:tc>
          <w:tcPr>
            <w:tcW w:w="4036" w:type="dxa"/>
          </w:tcPr>
          <w:p w14:paraId="549FA1EC" w14:textId="77777777" w:rsidR="00CA5D6F" w:rsidRPr="00DA1953" w:rsidRDefault="00CA5D6F">
            <w:pPr>
              <w:autoSpaceDE w:val="0"/>
              <w:autoSpaceDN w:val="0"/>
              <w:adjustRightInd w:val="0"/>
              <w:rPr>
                <w:rFonts w:cs="Arial"/>
              </w:rPr>
            </w:pPr>
            <w:r w:rsidRPr="00DA1953">
              <w:rPr>
                <w:rFonts w:cs="Arial"/>
              </w:rPr>
              <w:t>The Applicant shall set up and register a company before signing an incubation contract.</w:t>
            </w:r>
          </w:p>
        </w:tc>
      </w:tr>
      <w:tr w:rsidR="00CA5D6F" w:rsidRPr="00DA1953" w14:paraId="3AC465DA" w14:textId="77777777" w:rsidTr="1475C0E3">
        <w:tc>
          <w:tcPr>
            <w:tcW w:w="461" w:type="dxa"/>
          </w:tcPr>
          <w:p w14:paraId="114A9750" w14:textId="77777777" w:rsidR="00CA5D6F" w:rsidRPr="00DA1953" w:rsidRDefault="00CA5D6F">
            <w:pPr>
              <w:tabs>
                <w:tab w:val="left" w:pos="886"/>
              </w:tabs>
              <w:rPr>
                <w:rFonts w:cs="Arial"/>
              </w:rPr>
            </w:pPr>
            <w:r w:rsidRPr="00DA1953">
              <w:rPr>
                <w:rFonts w:cs="Arial"/>
              </w:rPr>
              <w:t>2</w:t>
            </w:r>
          </w:p>
        </w:tc>
        <w:tc>
          <w:tcPr>
            <w:tcW w:w="4558" w:type="dxa"/>
          </w:tcPr>
          <w:p w14:paraId="6ED715AD" w14:textId="092B5EB4" w:rsidR="00CA5D6F" w:rsidRPr="00DA1953" w:rsidRDefault="00CA5D6F" w:rsidP="00030704">
            <w:pPr>
              <w:tabs>
                <w:tab w:val="left" w:pos="886"/>
              </w:tabs>
              <w:rPr>
                <w:rFonts w:cs="Arial"/>
              </w:rPr>
            </w:pPr>
            <w:r w:rsidRPr="00DA1953">
              <w:rPr>
                <w:rFonts w:cs="Arial"/>
              </w:rPr>
              <w:t xml:space="preserve">More than half of the shares are owned – directly or indirectly – by the </w:t>
            </w:r>
            <w:proofErr w:type="spellStart"/>
            <w:r w:rsidRPr="00DA1953">
              <w:rPr>
                <w:rFonts w:cs="Arial"/>
              </w:rPr>
              <w:t>authorised</w:t>
            </w:r>
            <w:proofErr w:type="spellEnd"/>
            <w:r w:rsidRPr="00DA1953">
              <w:rPr>
                <w:rFonts w:cs="Arial"/>
              </w:rPr>
              <w:t xml:space="preserve"> representatives applying on behalf of the Applicant.</w:t>
            </w:r>
          </w:p>
        </w:tc>
        <w:tc>
          <w:tcPr>
            <w:tcW w:w="4036" w:type="dxa"/>
          </w:tcPr>
          <w:p w14:paraId="4C678775" w14:textId="77777777" w:rsidR="00CA5D6F" w:rsidRPr="00DA1953" w:rsidRDefault="00CA5D6F">
            <w:pPr>
              <w:autoSpaceDE w:val="0"/>
              <w:autoSpaceDN w:val="0"/>
              <w:adjustRightInd w:val="0"/>
              <w:rPr>
                <w:rFonts w:cs="Arial"/>
              </w:rPr>
            </w:pPr>
            <w:r w:rsidRPr="00DA1953">
              <w:rPr>
                <w:rFonts w:cs="Arial"/>
              </w:rPr>
              <w:t>More than half of the shares of the new company will be owned by the Applicant.</w:t>
            </w:r>
          </w:p>
        </w:tc>
      </w:tr>
      <w:tr w:rsidR="00CA5D6F" w:rsidRPr="00DA1953" w14:paraId="22DBDAA5" w14:textId="77777777" w:rsidTr="1475C0E3">
        <w:tc>
          <w:tcPr>
            <w:tcW w:w="461" w:type="dxa"/>
          </w:tcPr>
          <w:p w14:paraId="1B842793" w14:textId="77777777" w:rsidR="00CA5D6F" w:rsidRPr="00DA1953" w:rsidRDefault="00CA5D6F">
            <w:pPr>
              <w:tabs>
                <w:tab w:val="left" w:pos="886"/>
              </w:tabs>
              <w:rPr>
                <w:rFonts w:cs="Arial"/>
              </w:rPr>
            </w:pPr>
            <w:r w:rsidRPr="00DA1953">
              <w:rPr>
                <w:rFonts w:cs="Arial"/>
              </w:rPr>
              <w:t>3</w:t>
            </w:r>
          </w:p>
        </w:tc>
        <w:tc>
          <w:tcPr>
            <w:tcW w:w="4558" w:type="dxa"/>
          </w:tcPr>
          <w:p w14:paraId="37EF01E7" w14:textId="77777777" w:rsidR="00CA5D6F" w:rsidRPr="00DA1953" w:rsidRDefault="00CA5D6F">
            <w:pPr>
              <w:tabs>
                <w:tab w:val="left" w:pos="886"/>
              </w:tabs>
              <w:rPr>
                <w:rFonts w:cs="Arial"/>
              </w:rPr>
            </w:pPr>
            <w:r w:rsidRPr="00DA1953">
              <w:rPr>
                <w:rFonts w:cs="Arial"/>
              </w:rPr>
              <w:t>The Applicant has legal personality</w:t>
            </w:r>
            <w:r w:rsidRPr="00DA1953">
              <w:rPr>
                <w:rStyle w:val="FootnoteReference"/>
                <w:rFonts w:cs="Arial"/>
              </w:rPr>
              <w:footnoteReference w:id="10"/>
            </w:r>
          </w:p>
        </w:tc>
        <w:tc>
          <w:tcPr>
            <w:tcW w:w="4036" w:type="dxa"/>
          </w:tcPr>
          <w:p w14:paraId="6728CA0A" w14:textId="77777777" w:rsidR="00CA5D6F" w:rsidRPr="00DA1953" w:rsidRDefault="00CA5D6F">
            <w:pPr>
              <w:autoSpaceDE w:val="0"/>
              <w:autoSpaceDN w:val="0"/>
              <w:adjustRightInd w:val="0"/>
              <w:rPr>
                <w:rFonts w:cs="Arial"/>
              </w:rPr>
            </w:pPr>
            <w:r w:rsidRPr="00DA1953">
              <w:rPr>
                <w:rFonts w:cs="Arial"/>
              </w:rPr>
              <w:t>The new company will have a legal personality</w:t>
            </w:r>
          </w:p>
        </w:tc>
      </w:tr>
      <w:tr w:rsidR="00CA5D6F" w:rsidRPr="00DA1953" w14:paraId="3BABC151" w14:textId="77777777" w:rsidTr="1475C0E3">
        <w:tc>
          <w:tcPr>
            <w:tcW w:w="461" w:type="dxa"/>
          </w:tcPr>
          <w:p w14:paraId="675FACD4" w14:textId="77777777" w:rsidR="00CA5D6F" w:rsidRPr="00DA1953" w:rsidRDefault="00CA5D6F">
            <w:pPr>
              <w:pStyle w:val="ListParagraph"/>
              <w:tabs>
                <w:tab w:val="left" w:pos="460"/>
              </w:tabs>
              <w:ind w:left="602"/>
              <w:rPr>
                <w:rFonts w:cs="Arial"/>
              </w:rPr>
            </w:pPr>
          </w:p>
        </w:tc>
        <w:tc>
          <w:tcPr>
            <w:tcW w:w="8594" w:type="dxa"/>
            <w:gridSpan w:val="2"/>
          </w:tcPr>
          <w:p w14:paraId="5C762664" w14:textId="77777777" w:rsidR="00CA5D6F" w:rsidRPr="00DA1953" w:rsidRDefault="00CA5D6F">
            <w:pPr>
              <w:pStyle w:val="ListParagraph"/>
              <w:tabs>
                <w:tab w:val="left" w:pos="460"/>
              </w:tabs>
              <w:ind w:left="602"/>
              <w:rPr>
                <w:rFonts w:cs="Arial"/>
              </w:rPr>
            </w:pPr>
          </w:p>
        </w:tc>
      </w:tr>
      <w:tr w:rsidR="00CA5D6F" w:rsidRPr="00DA1953" w14:paraId="6F2FE750" w14:textId="77777777" w:rsidTr="1475C0E3">
        <w:tc>
          <w:tcPr>
            <w:tcW w:w="461" w:type="dxa"/>
          </w:tcPr>
          <w:p w14:paraId="472404FC" w14:textId="77777777" w:rsidR="00CA5D6F" w:rsidRPr="00DA1953" w:rsidDel="009324E5" w:rsidRDefault="00CA5D6F">
            <w:pPr>
              <w:pStyle w:val="ListParagraph"/>
              <w:tabs>
                <w:tab w:val="left" w:pos="460"/>
              </w:tabs>
              <w:ind w:left="0" w:firstLine="35"/>
              <w:rPr>
                <w:rFonts w:cs="Arial"/>
                <w:b/>
                <w:bCs/>
                <w:i/>
                <w:iCs/>
              </w:rPr>
            </w:pPr>
          </w:p>
        </w:tc>
        <w:tc>
          <w:tcPr>
            <w:tcW w:w="8594" w:type="dxa"/>
            <w:gridSpan w:val="2"/>
          </w:tcPr>
          <w:p w14:paraId="4BE0191A" w14:textId="77777777" w:rsidR="00CA5D6F" w:rsidRPr="00DA1953" w:rsidRDefault="00CA5D6F">
            <w:pPr>
              <w:pStyle w:val="ListParagraph"/>
              <w:tabs>
                <w:tab w:val="left" w:pos="460"/>
              </w:tabs>
              <w:ind w:left="0" w:firstLine="35"/>
              <w:rPr>
                <w:rFonts w:cs="Arial"/>
                <w:b/>
                <w:bCs/>
                <w:i/>
                <w:iCs/>
              </w:rPr>
            </w:pPr>
            <w:r w:rsidRPr="00DA1953">
              <w:rPr>
                <w:rFonts w:cs="Arial"/>
                <w:b/>
                <w:bCs/>
                <w:i/>
                <w:iCs/>
              </w:rPr>
              <w:t>Compliance is required with all the following requirements.</w:t>
            </w:r>
          </w:p>
        </w:tc>
      </w:tr>
      <w:tr w:rsidR="00CA5D6F" w:rsidRPr="00DA1953" w14:paraId="09D7FC88" w14:textId="77777777" w:rsidTr="1475C0E3">
        <w:tc>
          <w:tcPr>
            <w:tcW w:w="461" w:type="dxa"/>
          </w:tcPr>
          <w:p w14:paraId="1BC9E558" w14:textId="77777777" w:rsidR="00CA5D6F" w:rsidRPr="00DA1953" w:rsidRDefault="00CA5D6F">
            <w:pPr>
              <w:pStyle w:val="ListParagraph"/>
              <w:tabs>
                <w:tab w:val="left" w:pos="460"/>
              </w:tabs>
              <w:ind w:left="0" w:firstLine="35"/>
              <w:rPr>
                <w:rFonts w:cs="Arial"/>
              </w:rPr>
            </w:pPr>
            <w:r w:rsidRPr="00DA1953">
              <w:rPr>
                <w:rFonts w:cs="Arial"/>
              </w:rPr>
              <w:t>4</w:t>
            </w:r>
          </w:p>
        </w:tc>
        <w:tc>
          <w:tcPr>
            <w:tcW w:w="8594" w:type="dxa"/>
            <w:gridSpan w:val="2"/>
          </w:tcPr>
          <w:p w14:paraId="2B702F6C" w14:textId="77777777" w:rsidR="00CA5D6F" w:rsidRPr="00DA1953" w:rsidRDefault="00CA5D6F">
            <w:pPr>
              <w:pStyle w:val="ListParagraph"/>
              <w:tabs>
                <w:tab w:val="left" w:pos="460"/>
              </w:tabs>
              <w:ind w:left="0" w:firstLine="35"/>
              <w:rPr>
                <w:rFonts w:cs="Arial"/>
                <w:color w:val="4F81BD" w:themeColor="accent1"/>
              </w:rPr>
            </w:pPr>
            <w:r w:rsidRPr="00DA1953">
              <w:rPr>
                <w:rFonts w:cs="Arial"/>
              </w:rPr>
              <w:t>The (intended) company falls into the EU definition of SME (European Commission Recommendation 2003/361)</w:t>
            </w:r>
          </w:p>
        </w:tc>
      </w:tr>
      <w:tr w:rsidR="00CA5D6F" w:rsidRPr="00DA1953" w14:paraId="097C3514" w14:textId="77777777" w:rsidTr="1475C0E3">
        <w:tc>
          <w:tcPr>
            <w:tcW w:w="461" w:type="dxa"/>
          </w:tcPr>
          <w:p w14:paraId="0A6CB0DE" w14:textId="77777777" w:rsidR="00CA5D6F" w:rsidRPr="00DA1953" w:rsidRDefault="00CA5D6F">
            <w:pPr>
              <w:pStyle w:val="ListParagraph"/>
              <w:tabs>
                <w:tab w:val="left" w:pos="177"/>
              </w:tabs>
              <w:ind w:left="35"/>
              <w:rPr>
                <w:rFonts w:cs="Arial"/>
              </w:rPr>
            </w:pPr>
            <w:r w:rsidRPr="00DA1953">
              <w:rPr>
                <w:rFonts w:cs="Arial"/>
              </w:rPr>
              <w:t>5</w:t>
            </w:r>
          </w:p>
        </w:tc>
        <w:tc>
          <w:tcPr>
            <w:tcW w:w="8594" w:type="dxa"/>
            <w:gridSpan w:val="2"/>
          </w:tcPr>
          <w:p w14:paraId="06C9DEFD" w14:textId="650A03FA" w:rsidR="00CA5D6F" w:rsidRPr="00DA1953" w:rsidRDefault="00CA5D6F">
            <w:pPr>
              <w:pStyle w:val="ListParagraph"/>
              <w:tabs>
                <w:tab w:val="left" w:pos="177"/>
              </w:tabs>
              <w:ind w:left="35"/>
              <w:rPr>
                <w:rFonts w:cs="Arial"/>
              </w:rPr>
            </w:pPr>
            <w:r w:rsidRPr="00DA1953">
              <w:rPr>
                <w:rFonts w:cs="Arial"/>
              </w:rPr>
              <w:t xml:space="preserve">At the time of signing an incubation contract, the company must be considered having the nationality of </w:t>
            </w:r>
            <w:r w:rsidR="00C411BB" w:rsidRPr="00DA1953">
              <w:rPr>
                <w:rFonts w:cs="Arial"/>
              </w:rPr>
              <w:t>the country in which the ESA BIC is located,</w:t>
            </w:r>
            <w:r w:rsidRPr="00DA1953">
              <w:rPr>
                <w:rFonts w:cs="Arial"/>
              </w:rPr>
              <w:t xml:space="preserve"> according to the self-assessment form available as part of registration </w:t>
            </w:r>
            <w:r w:rsidR="0012470A" w:rsidRPr="1475C0E3">
              <w:rPr>
                <w:rFonts w:cs="Arial"/>
              </w:rPr>
              <w:t>on</w:t>
            </w:r>
            <w:r w:rsidRPr="00DA1953">
              <w:rPr>
                <w:rFonts w:cs="Arial"/>
              </w:rPr>
              <w:t xml:space="preserve"> </w:t>
            </w:r>
            <w:proofErr w:type="spellStart"/>
            <w:r w:rsidRPr="00DA1953">
              <w:rPr>
                <w:rFonts w:cs="Arial"/>
              </w:rPr>
              <w:t>esa</w:t>
            </w:r>
            <w:proofErr w:type="spellEnd"/>
            <w:r w:rsidRPr="00DA1953">
              <w:rPr>
                <w:rFonts w:cs="Arial"/>
              </w:rPr>
              <w:t>-star.</w:t>
            </w:r>
            <w:r w:rsidRPr="00DA1953">
              <w:rPr>
                <w:rStyle w:val="FootnoteReference"/>
                <w:rFonts w:cs="Arial"/>
              </w:rPr>
              <w:footnoteReference w:id="11"/>
            </w:r>
          </w:p>
        </w:tc>
      </w:tr>
      <w:tr w:rsidR="00CA5D6F" w:rsidRPr="00DA1953" w14:paraId="52E90DCE" w14:textId="77777777" w:rsidTr="1475C0E3">
        <w:tc>
          <w:tcPr>
            <w:tcW w:w="461" w:type="dxa"/>
          </w:tcPr>
          <w:p w14:paraId="7D0CF756" w14:textId="77777777" w:rsidR="00CA5D6F" w:rsidRPr="00DA1953" w:rsidRDefault="00CA5D6F">
            <w:pPr>
              <w:pStyle w:val="ListParagraph"/>
              <w:tabs>
                <w:tab w:val="left" w:pos="177"/>
              </w:tabs>
              <w:ind w:left="35"/>
              <w:rPr>
                <w:rFonts w:cs="Arial"/>
              </w:rPr>
            </w:pPr>
            <w:r w:rsidRPr="00DA1953">
              <w:rPr>
                <w:rFonts w:cs="Arial"/>
              </w:rPr>
              <w:t>6</w:t>
            </w:r>
          </w:p>
        </w:tc>
        <w:tc>
          <w:tcPr>
            <w:tcW w:w="8594" w:type="dxa"/>
            <w:gridSpan w:val="2"/>
          </w:tcPr>
          <w:p w14:paraId="75798B7C" w14:textId="77777777" w:rsidR="00CA5D6F" w:rsidRPr="00DA1953" w:rsidRDefault="00CA5D6F">
            <w:pPr>
              <w:pStyle w:val="ListParagraph"/>
              <w:tabs>
                <w:tab w:val="left" w:pos="177"/>
              </w:tabs>
              <w:ind w:left="35"/>
              <w:rPr>
                <w:rFonts w:cs="Arial"/>
              </w:rPr>
            </w:pPr>
            <w:r w:rsidRPr="00DA1953">
              <w:rPr>
                <w:rFonts w:cs="Arial"/>
              </w:rPr>
              <w:t xml:space="preserve">The Applicant’s product or service is based on a transfer of space technology to, and/or </w:t>
            </w:r>
            <w:proofErr w:type="spellStart"/>
            <w:r w:rsidRPr="00DA1953">
              <w:rPr>
                <w:rFonts w:cs="Arial"/>
              </w:rPr>
              <w:t>utilisation</w:t>
            </w:r>
            <w:proofErr w:type="spellEnd"/>
            <w:r w:rsidRPr="00DA1953">
              <w:rPr>
                <w:rFonts w:cs="Arial"/>
              </w:rPr>
              <w:t xml:space="preserve"> of a space system in a non-space environment (spin-off), or exploitation of non-space technology in the space market (spin-in).</w:t>
            </w:r>
          </w:p>
        </w:tc>
      </w:tr>
      <w:tr w:rsidR="00CA5D6F" w:rsidRPr="00DA1953" w14:paraId="0FF0194E" w14:textId="77777777" w:rsidTr="1475C0E3">
        <w:tc>
          <w:tcPr>
            <w:tcW w:w="461" w:type="dxa"/>
          </w:tcPr>
          <w:p w14:paraId="51C3781E" w14:textId="77777777" w:rsidR="00CA5D6F" w:rsidRPr="00DA1953" w:rsidRDefault="00CA5D6F">
            <w:pPr>
              <w:pStyle w:val="ListParagraph"/>
              <w:tabs>
                <w:tab w:val="left" w:pos="177"/>
              </w:tabs>
              <w:ind w:left="35"/>
              <w:rPr>
                <w:rFonts w:cs="Arial"/>
              </w:rPr>
            </w:pPr>
            <w:r w:rsidRPr="00DA1953">
              <w:rPr>
                <w:rFonts w:cs="Arial"/>
              </w:rPr>
              <w:lastRenderedPageBreak/>
              <w:t>7</w:t>
            </w:r>
          </w:p>
        </w:tc>
        <w:tc>
          <w:tcPr>
            <w:tcW w:w="8594" w:type="dxa"/>
            <w:gridSpan w:val="2"/>
          </w:tcPr>
          <w:p w14:paraId="52E40066" w14:textId="77777777" w:rsidR="00CA5D6F" w:rsidRPr="00DA1953" w:rsidRDefault="00CA5D6F">
            <w:pPr>
              <w:pStyle w:val="ListParagraph"/>
              <w:tabs>
                <w:tab w:val="left" w:pos="177"/>
              </w:tabs>
              <w:ind w:left="35"/>
              <w:rPr>
                <w:rFonts w:cs="Arial"/>
              </w:rPr>
            </w:pPr>
            <w:r w:rsidRPr="00DA1953">
              <w:rPr>
                <w:rFonts w:cs="Arial"/>
              </w:rPr>
              <w:t>The Applicant sells and delivers innovative products, processes or services for his own account and risk.</w:t>
            </w:r>
          </w:p>
        </w:tc>
      </w:tr>
      <w:tr w:rsidR="00CA5D6F" w:rsidRPr="00DA1953" w14:paraId="19B7B81F" w14:textId="77777777" w:rsidTr="1475C0E3">
        <w:tc>
          <w:tcPr>
            <w:tcW w:w="461" w:type="dxa"/>
          </w:tcPr>
          <w:p w14:paraId="09078D6C" w14:textId="77777777" w:rsidR="00CA5D6F" w:rsidRPr="00DA1953" w:rsidRDefault="00CA5D6F">
            <w:pPr>
              <w:pStyle w:val="ListParagraph"/>
              <w:tabs>
                <w:tab w:val="left" w:pos="177"/>
              </w:tabs>
              <w:ind w:left="35"/>
              <w:rPr>
                <w:rFonts w:cs="Arial"/>
              </w:rPr>
            </w:pPr>
            <w:r w:rsidRPr="00DA1953">
              <w:rPr>
                <w:rFonts w:cs="Arial"/>
              </w:rPr>
              <w:t>8</w:t>
            </w:r>
          </w:p>
        </w:tc>
        <w:tc>
          <w:tcPr>
            <w:tcW w:w="8594" w:type="dxa"/>
            <w:gridSpan w:val="2"/>
          </w:tcPr>
          <w:p w14:paraId="01C911AD" w14:textId="77777777" w:rsidR="00CA5D6F" w:rsidRPr="00DA1953" w:rsidRDefault="00CA5D6F">
            <w:pPr>
              <w:pStyle w:val="ListParagraph"/>
              <w:tabs>
                <w:tab w:val="left" w:pos="177"/>
              </w:tabs>
              <w:ind w:left="35"/>
              <w:rPr>
                <w:rFonts w:cs="Arial"/>
              </w:rPr>
            </w:pPr>
            <w:r w:rsidRPr="00DA1953">
              <w:rPr>
                <w:rFonts w:cs="Arial"/>
              </w:rPr>
              <w:t>The activities proposed by the Applicant support, directly or indirectly, the objectives and purpose pursued by the European Space Agency as set out in the ESA Convention.</w:t>
            </w:r>
            <w:r w:rsidRPr="00DA1953">
              <w:rPr>
                <w:rStyle w:val="FootnoteReference"/>
                <w:rFonts w:cs="Arial"/>
              </w:rPr>
              <w:footnoteReference w:id="12"/>
            </w:r>
          </w:p>
        </w:tc>
      </w:tr>
      <w:tr w:rsidR="00CA5D6F" w:rsidRPr="00DA1953" w14:paraId="6CABE522" w14:textId="77777777" w:rsidTr="1475C0E3">
        <w:tc>
          <w:tcPr>
            <w:tcW w:w="461" w:type="dxa"/>
          </w:tcPr>
          <w:p w14:paraId="381F3F6D" w14:textId="77777777" w:rsidR="00CA5D6F" w:rsidRPr="00DA1953" w:rsidRDefault="00CA5D6F">
            <w:pPr>
              <w:tabs>
                <w:tab w:val="left" w:pos="540"/>
              </w:tabs>
              <w:rPr>
                <w:rFonts w:cs="Arial"/>
              </w:rPr>
            </w:pPr>
            <w:r w:rsidRPr="00DA1953">
              <w:rPr>
                <w:rFonts w:cs="Arial"/>
              </w:rPr>
              <w:t>9</w:t>
            </w:r>
          </w:p>
        </w:tc>
        <w:tc>
          <w:tcPr>
            <w:tcW w:w="8594" w:type="dxa"/>
            <w:gridSpan w:val="2"/>
          </w:tcPr>
          <w:p w14:paraId="21D111FD" w14:textId="6162F51F" w:rsidR="00CA5D6F" w:rsidRPr="00DA1953" w:rsidRDefault="00CA5D6F">
            <w:pPr>
              <w:tabs>
                <w:tab w:val="left" w:pos="540"/>
              </w:tabs>
              <w:rPr>
                <w:rFonts w:cs="Arial"/>
              </w:rPr>
            </w:pPr>
            <w:r w:rsidRPr="00DA1953">
              <w:rPr>
                <w:rFonts w:cs="Arial"/>
              </w:rPr>
              <w:t xml:space="preserve">The Applicant will not provide consultancy as </w:t>
            </w:r>
            <w:r w:rsidR="001F4226">
              <w:rPr>
                <w:rFonts w:cs="Arial"/>
              </w:rPr>
              <w:t xml:space="preserve">its </w:t>
            </w:r>
            <w:r w:rsidRPr="00DA1953">
              <w:rPr>
                <w:rFonts w:cs="Arial"/>
              </w:rPr>
              <w:t>main business activity.</w:t>
            </w:r>
          </w:p>
        </w:tc>
      </w:tr>
      <w:tr w:rsidR="00CA5D6F" w:rsidRPr="00DA1953" w14:paraId="38AD3FCB" w14:textId="77777777" w:rsidTr="1475C0E3">
        <w:tc>
          <w:tcPr>
            <w:tcW w:w="461" w:type="dxa"/>
          </w:tcPr>
          <w:p w14:paraId="19823B78" w14:textId="77777777" w:rsidR="00CA5D6F" w:rsidRPr="00DA1953" w:rsidRDefault="00CA5D6F">
            <w:pPr>
              <w:autoSpaceDE w:val="0"/>
              <w:autoSpaceDN w:val="0"/>
              <w:adjustRightInd w:val="0"/>
              <w:rPr>
                <w:rFonts w:cs="Arial"/>
              </w:rPr>
            </w:pPr>
            <w:r w:rsidRPr="00DA1953">
              <w:rPr>
                <w:rFonts w:cs="Arial"/>
              </w:rPr>
              <w:t>10</w:t>
            </w:r>
          </w:p>
        </w:tc>
        <w:tc>
          <w:tcPr>
            <w:tcW w:w="8594" w:type="dxa"/>
            <w:gridSpan w:val="2"/>
          </w:tcPr>
          <w:p w14:paraId="343036A6" w14:textId="77777777" w:rsidR="00CA5D6F" w:rsidRPr="00DA1953" w:rsidRDefault="00CA5D6F">
            <w:pPr>
              <w:autoSpaceDE w:val="0"/>
              <w:autoSpaceDN w:val="0"/>
              <w:adjustRightInd w:val="0"/>
              <w:rPr>
                <w:rFonts w:cs="Arial"/>
              </w:rPr>
            </w:pPr>
            <w:r w:rsidRPr="00DA1953">
              <w:rPr>
                <w:rFonts w:cs="Arial"/>
              </w:rPr>
              <w:t>The Applicant is able to communicate in English.</w:t>
            </w:r>
          </w:p>
        </w:tc>
      </w:tr>
      <w:tr w:rsidR="00CA5D6F" w:rsidRPr="00DA1953" w14:paraId="110A0A6D" w14:textId="77777777" w:rsidTr="1475C0E3">
        <w:tc>
          <w:tcPr>
            <w:tcW w:w="461" w:type="dxa"/>
          </w:tcPr>
          <w:p w14:paraId="69751F24" w14:textId="77777777" w:rsidR="00CA5D6F" w:rsidRPr="00DA1953" w:rsidRDefault="00CA5D6F">
            <w:pPr>
              <w:autoSpaceDE w:val="0"/>
              <w:autoSpaceDN w:val="0"/>
              <w:adjustRightInd w:val="0"/>
              <w:rPr>
                <w:rFonts w:cs="Arial"/>
              </w:rPr>
            </w:pPr>
            <w:r w:rsidRPr="00DA1953">
              <w:rPr>
                <w:rFonts w:cs="Arial"/>
              </w:rPr>
              <w:t>11</w:t>
            </w:r>
          </w:p>
        </w:tc>
        <w:tc>
          <w:tcPr>
            <w:tcW w:w="8594" w:type="dxa"/>
            <w:gridSpan w:val="2"/>
          </w:tcPr>
          <w:p w14:paraId="4D38A475" w14:textId="2EF7CE86" w:rsidR="00CA5D6F" w:rsidRPr="00DA1953" w:rsidRDefault="00CA5D6F">
            <w:pPr>
              <w:autoSpaceDE w:val="0"/>
              <w:autoSpaceDN w:val="0"/>
              <w:adjustRightInd w:val="0"/>
              <w:rPr>
                <w:rFonts w:cs="Arial"/>
              </w:rPr>
            </w:pPr>
            <w:r w:rsidRPr="00DA1953">
              <w:rPr>
                <w:rFonts w:cs="Arial"/>
              </w:rPr>
              <w:t xml:space="preserve">The Applicant acknowledges the State Aid restrictions applicable in the European Union and will inform </w:t>
            </w:r>
            <w:r w:rsidR="001F4226">
              <w:rPr>
                <w:rFonts w:cs="Arial"/>
              </w:rPr>
              <w:t xml:space="preserve">the ESA BIC </w:t>
            </w:r>
            <w:r w:rsidRPr="00DA1953">
              <w:rPr>
                <w:rFonts w:cs="Arial"/>
              </w:rPr>
              <w:t xml:space="preserve">of any financial support received before and during the execution of the incubation contract. </w:t>
            </w:r>
          </w:p>
        </w:tc>
      </w:tr>
      <w:tr w:rsidR="00CA5D6F" w:rsidRPr="00DA1953" w14:paraId="123FC1AA" w14:textId="77777777" w:rsidTr="1475C0E3">
        <w:tc>
          <w:tcPr>
            <w:tcW w:w="461" w:type="dxa"/>
          </w:tcPr>
          <w:p w14:paraId="493EBCFB" w14:textId="77777777" w:rsidR="00CA5D6F" w:rsidRPr="00DA1953" w:rsidRDefault="00CA5D6F">
            <w:pPr>
              <w:rPr>
                <w:rFonts w:eastAsia="MS Mincho" w:cs="Arial"/>
              </w:rPr>
            </w:pPr>
            <w:r w:rsidRPr="00DA1953">
              <w:rPr>
                <w:rFonts w:eastAsia="MS Mincho" w:cs="Arial"/>
              </w:rPr>
              <w:t>12</w:t>
            </w:r>
          </w:p>
        </w:tc>
        <w:tc>
          <w:tcPr>
            <w:tcW w:w="8594" w:type="dxa"/>
            <w:gridSpan w:val="2"/>
          </w:tcPr>
          <w:p w14:paraId="06E4CAAB" w14:textId="0FD6E018" w:rsidR="00CA5D6F" w:rsidRPr="00DA1953" w:rsidRDefault="00CA5D6F">
            <w:pPr>
              <w:rPr>
                <w:rFonts w:cs="Arial"/>
              </w:rPr>
            </w:pPr>
            <w:r w:rsidRPr="00DA1953">
              <w:rPr>
                <w:rFonts w:eastAsia="MS Mincho" w:cs="Arial"/>
              </w:rPr>
              <w:t>The Applicant states that the terms and conditions of the draft incubation contract and (when applicable) the draft rental</w:t>
            </w:r>
            <w:r w:rsidR="00AD3D61">
              <w:rPr>
                <w:rFonts w:eastAsia="MS Mincho" w:cs="Arial"/>
              </w:rPr>
              <w:t>/service</w:t>
            </w:r>
            <w:r w:rsidRPr="00DA1953">
              <w:rPr>
                <w:rFonts w:eastAsia="MS Mincho" w:cs="Arial"/>
              </w:rPr>
              <w:t xml:space="preserve"> agreement are accepted without any reservations.</w:t>
            </w:r>
            <w:r w:rsidRPr="00DA1953">
              <w:rPr>
                <w:rStyle w:val="FootnoteReference"/>
                <w:rFonts w:eastAsia="MS Mincho" w:cs="Arial"/>
              </w:rPr>
              <w:footnoteReference w:id="13"/>
            </w:r>
          </w:p>
        </w:tc>
      </w:tr>
      <w:tr w:rsidR="00CA5D6F" w:rsidRPr="00DA1953" w14:paraId="6364C03B" w14:textId="77777777" w:rsidTr="1475C0E3">
        <w:tc>
          <w:tcPr>
            <w:tcW w:w="461" w:type="dxa"/>
          </w:tcPr>
          <w:p w14:paraId="32F54B6F" w14:textId="77777777" w:rsidR="00CA5D6F" w:rsidRPr="00DA1953" w:rsidRDefault="00CA5D6F">
            <w:pPr>
              <w:rPr>
                <w:rFonts w:eastAsia="MS Mincho" w:cs="Arial"/>
              </w:rPr>
            </w:pPr>
            <w:r w:rsidRPr="00DA1953">
              <w:rPr>
                <w:rFonts w:eastAsia="MS Mincho" w:cs="Arial"/>
              </w:rPr>
              <w:t>13</w:t>
            </w:r>
          </w:p>
        </w:tc>
        <w:tc>
          <w:tcPr>
            <w:tcW w:w="8594" w:type="dxa"/>
            <w:gridSpan w:val="2"/>
          </w:tcPr>
          <w:p w14:paraId="075BAF67" w14:textId="338325CB" w:rsidR="00CA5D6F" w:rsidRPr="00DA1953" w:rsidRDefault="00CA5D6F">
            <w:pPr>
              <w:rPr>
                <w:rFonts w:eastAsia="MS Mincho" w:cs="Arial"/>
              </w:rPr>
            </w:pPr>
            <w:r w:rsidRPr="00DA1953">
              <w:rPr>
                <w:rFonts w:eastAsia="MS Mincho" w:cs="Arial"/>
              </w:rPr>
              <w:t xml:space="preserve">The Applicant states that all </w:t>
            </w:r>
            <w:r w:rsidR="00D65ED6">
              <w:rPr>
                <w:rFonts w:eastAsia="MS Mincho" w:cs="Arial"/>
              </w:rPr>
              <w:t xml:space="preserve">of </w:t>
            </w:r>
            <w:r w:rsidRPr="00DA1953">
              <w:rPr>
                <w:rFonts w:eastAsia="MS Mincho" w:cs="Arial"/>
              </w:rPr>
              <w:t xml:space="preserve">the key personnel under the incubation contract have all </w:t>
            </w:r>
            <w:r w:rsidR="00D65ED6">
              <w:rPr>
                <w:rFonts w:eastAsia="MS Mincho" w:cs="Arial"/>
              </w:rPr>
              <w:t xml:space="preserve">of </w:t>
            </w:r>
            <w:r w:rsidRPr="00DA1953">
              <w:rPr>
                <w:rFonts w:eastAsia="MS Mincho" w:cs="Arial"/>
              </w:rPr>
              <w:t>the relevant working permits for the duration of the incubation contract.</w:t>
            </w:r>
          </w:p>
        </w:tc>
      </w:tr>
      <w:tr w:rsidR="00CA5D6F" w:rsidRPr="00DA1953" w14:paraId="2B47FB95" w14:textId="77777777" w:rsidTr="1475C0E3">
        <w:tc>
          <w:tcPr>
            <w:tcW w:w="461" w:type="dxa"/>
          </w:tcPr>
          <w:p w14:paraId="2B2F9205" w14:textId="77777777" w:rsidR="00CA5D6F" w:rsidRPr="00DA1953" w:rsidRDefault="00CA5D6F">
            <w:pPr>
              <w:rPr>
                <w:rFonts w:cs="Arial"/>
              </w:rPr>
            </w:pPr>
            <w:r w:rsidRPr="00DA1953">
              <w:rPr>
                <w:rFonts w:cs="Arial"/>
              </w:rPr>
              <w:t>14</w:t>
            </w:r>
          </w:p>
        </w:tc>
        <w:tc>
          <w:tcPr>
            <w:tcW w:w="8594" w:type="dxa"/>
            <w:gridSpan w:val="2"/>
          </w:tcPr>
          <w:p w14:paraId="5B018396" w14:textId="77777777" w:rsidR="00CA5D6F" w:rsidRPr="00DA1953" w:rsidRDefault="00CA5D6F">
            <w:pPr>
              <w:rPr>
                <w:rFonts w:cs="Arial"/>
              </w:rPr>
            </w:pPr>
            <w:r w:rsidRPr="00DA1953">
              <w:rPr>
                <w:rFonts w:cs="Arial"/>
              </w:rPr>
              <w:t xml:space="preserve">The Applicant is not and undertakes not to be hosted in another business incubator (including any other ESA BIC), or entity or </w:t>
            </w:r>
            <w:proofErr w:type="spellStart"/>
            <w:r w:rsidRPr="00DA1953">
              <w:rPr>
                <w:rFonts w:cs="Arial"/>
              </w:rPr>
              <w:t>organisation</w:t>
            </w:r>
            <w:proofErr w:type="spellEnd"/>
            <w:r w:rsidRPr="00DA1953">
              <w:rPr>
                <w:rFonts w:cs="Arial"/>
              </w:rPr>
              <w:t xml:space="preserve"> providing similar support, for the duration of the incubation contract.  </w:t>
            </w:r>
          </w:p>
          <w:p w14:paraId="6421ED0D" w14:textId="4C478AE0" w:rsidR="00CA5D6F" w:rsidRPr="00DA1953" w:rsidRDefault="00CA5D6F" w:rsidP="00CA5D6F">
            <w:pPr>
              <w:pStyle w:val="ListParagraph"/>
              <w:numPr>
                <w:ilvl w:val="0"/>
                <w:numId w:val="33"/>
              </w:numPr>
              <w:suppressAutoHyphens/>
              <w:spacing w:after="0" w:line="240" w:lineRule="auto"/>
              <w:jc w:val="both"/>
              <w:rPr>
                <w:rFonts w:cs="Arial"/>
              </w:rPr>
            </w:pPr>
            <w:r w:rsidRPr="00DA1953">
              <w:rPr>
                <w:rFonts w:cs="Arial"/>
              </w:rPr>
              <w:t xml:space="preserve">Applications shall not be </w:t>
            </w:r>
            <w:r w:rsidR="00D65ED6">
              <w:rPr>
                <w:rFonts w:cs="Arial"/>
              </w:rPr>
              <w:t>submitted</w:t>
            </w:r>
            <w:r w:rsidRPr="00DA1953">
              <w:rPr>
                <w:rFonts w:cs="Arial"/>
              </w:rPr>
              <w:t xml:space="preserve"> to more than one ESA BIC at a time. </w:t>
            </w:r>
          </w:p>
          <w:p w14:paraId="04900A95" w14:textId="253790A0" w:rsidR="00CA5D6F" w:rsidRPr="00DA1953" w:rsidRDefault="00CA5D6F" w:rsidP="00CA5D6F">
            <w:pPr>
              <w:pStyle w:val="ListParagraph"/>
              <w:numPr>
                <w:ilvl w:val="0"/>
                <w:numId w:val="33"/>
              </w:numPr>
              <w:suppressAutoHyphens/>
              <w:spacing w:after="0" w:line="240" w:lineRule="auto"/>
              <w:jc w:val="both"/>
              <w:rPr>
                <w:rFonts w:cs="Arial"/>
              </w:rPr>
            </w:pPr>
            <w:r w:rsidRPr="00DA1953">
              <w:rPr>
                <w:rFonts w:cs="Arial"/>
              </w:rPr>
              <w:t xml:space="preserve">This requirement also </w:t>
            </w:r>
            <w:r w:rsidR="00496A32">
              <w:rPr>
                <w:rFonts w:cs="Arial"/>
              </w:rPr>
              <w:t>applies</w:t>
            </w:r>
            <w:r w:rsidRPr="00DA1953">
              <w:rPr>
                <w:rFonts w:cs="Arial"/>
              </w:rPr>
              <w:t xml:space="preserve"> when applications are </w:t>
            </w:r>
            <w:r w:rsidR="00496A32">
              <w:rPr>
                <w:rFonts w:cs="Arial"/>
              </w:rPr>
              <w:t>submitted</w:t>
            </w:r>
            <w:r w:rsidRPr="00DA1953">
              <w:rPr>
                <w:rFonts w:cs="Arial"/>
              </w:rPr>
              <w:t xml:space="preserve"> by multiple legal entities </w:t>
            </w:r>
            <w:r w:rsidR="00496A32">
              <w:rPr>
                <w:rFonts w:cs="Arial"/>
              </w:rPr>
              <w:t xml:space="preserve">containing the </w:t>
            </w:r>
            <w:r w:rsidR="00336DF4">
              <w:rPr>
                <w:rFonts w:cs="Arial"/>
              </w:rPr>
              <w:t>same</w:t>
            </w:r>
            <w:r w:rsidRPr="00DA1953">
              <w:rPr>
                <w:rFonts w:cs="Arial"/>
              </w:rPr>
              <w:t xml:space="preserve"> founders or entrepreneurs. Such applications will be automatically disqualified and </w:t>
            </w:r>
            <w:r w:rsidR="00336DF4">
              <w:rPr>
                <w:rFonts w:cs="Arial"/>
              </w:rPr>
              <w:t xml:space="preserve">further </w:t>
            </w:r>
            <w:r w:rsidRPr="00DA1953">
              <w:rPr>
                <w:rFonts w:cs="Arial"/>
              </w:rPr>
              <w:t xml:space="preserve">applications may only </w:t>
            </w:r>
            <w:r w:rsidR="00336DF4">
              <w:rPr>
                <w:rFonts w:cs="Arial"/>
              </w:rPr>
              <w:t>be submitted</w:t>
            </w:r>
            <w:r w:rsidRPr="00DA1953">
              <w:rPr>
                <w:rFonts w:cs="Arial"/>
              </w:rPr>
              <w:t xml:space="preserve"> after 12 months.</w:t>
            </w:r>
          </w:p>
          <w:p w14:paraId="0C9DD740" w14:textId="77777777" w:rsidR="00453883" w:rsidRPr="00DA1953" w:rsidRDefault="00453883" w:rsidP="00453883">
            <w:pPr>
              <w:pStyle w:val="ListParagraph"/>
              <w:suppressAutoHyphens/>
              <w:spacing w:after="0" w:line="240" w:lineRule="auto"/>
              <w:jc w:val="both"/>
              <w:rPr>
                <w:rFonts w:cs="Arial"/>
              </w:rPr>
            </w:pPr>
          </w:p>
          <w:p w14:paraId="7E32F14A" w14:textId="2511BDAC" w:rsidR="00AF731B" w:rsidRDefault="00CA5D6F" w:rsidP="00AF731B">
            <w:pPr>
              <w:rPr>
                <w:rFonts w:cs="Arial"/>
              </w:rPr>
            </w:pPr>
            <w:r w:rsidRPr="00DA1953">
              <w:rPr>
                <w:rFonts w:cs="Arial"/>
              </w:rPr>
              <w:t>Only when an application has been evaluated and rejected</w:t>
            </w:r>
            <w:r w:rsidR="00E753B6">
              <w:rPr>
                <w:rFonts w:cs="Arial"/>
              </w:rPr>
              <w:t xml:space="preserve"> can</w:t>
            </w:r>
            <w:r w:rsidRPr="00DA1953">
              <w:rPr>
                <w:rFonts w:cs="Arial"/>
              </w:rPr>
              <w:t xml:space="preserve"> a new application </w:t>
            </w:r>
            <w:r w:rsidR="00191638">
              <w:rPr>
                <w:rFonts w:cs="Arial"/>
              </w:rPr>
              <w:t xml:space="preserve">be submitted </w:t>
            </w:r>
            <w:r w:rsidRPr="00DA1953">
              <w:rPr>
                <w:rFonts w:cs="Arial"/>
              </w:rPr>
              <w:t>to the same or another ESA BIC.</w:t>
            </w:r>
            <w:r w:rsidR="006F1ED7">
              <w:rPr>
                <w:rFonts w:cs="Arial"/>
              </w:rPr>
              <w:t xml:space="preserve"> </w:t>
            </w:r>
          </w:p>
          <w:p w14:paraId="099B70ED" w14:textId="34A64880" w:rsidR="00CA5D6F" w:rsidRPr="00DA1953" w:rsidRDefault="00CA5D6F" w:rsidP="00AF731B">
            <w:pPr>
              <w:rPr>
                <w:rFonts w:cs="Arial"/>
              </w:rPr>
            </w:pPr>
            <w:r w:rsidRPr="00DA1953">
              <w:rPr>
                <w:rFonts w:cs="Arial"/>
              </w:rPr>
              <w:t xml:space="preserve">(Participation </w:t>
            </w:r>
            <w:r w:rsidR="00191638">
              <w:rPr>
                <w:rFonts w:cs="Arial"/>
              </w:rPr>
              <w:t>in</w:t>
            </w:r>
            <w:r w:rsidRPr="00DA1953">
              <w:rPr>
                <w:rFonts w:cs="Arial"/>
              </w:rPr>
              <w:t xml:space="preserve"> complementary </w:t>
            </w:r>
            <w:proofErr w:type="spellStart"/>
            <w:r w:rsidRPr="00DA1953">
              <w:rPr>
                <w:rFonts w:cs="Arial"/>
              </w:rPr>
              <w:t>programmes</w:t>
            </w:r>
            <w:proofErr w:type="spellEnd"/>
            <w:r w:rsidRPr="00DA1953">
              <w:rPr>
                <w:rFonts w:cs="Arial"/>
              </w:rPr>
              <w:t xml:space="preserve"> may be agreed upon on a case-by-case basis). </w:t>
            </w:r>
          </w:p>
        </w:tc>
      </w:tr>
      <w:tr w:rsidR="00CA5D6F" w:rsidRPr="00DA1953" w14:paraId="0E403F9D" w14:textId="77777777" w:rsidTr="1475C0E3">
        <w:tc>
          <w:tcPr>
            <w:tcW w:w="461" w:type="dxa"/>
          </w:tcPr>
          <w:p w14:paraId="038B418C" w14:textId="77777777" w:rsidR="00CA5D6F" w:rsidRPr="00DA1953" w:rsidRDefault="00CA5D6F">
            <w:pPr>
              <w:rPr>
                <w:rFonts w:cs="Arial"/>
              </w:rPr>
            </w:pPr>
            <w:r w:rsidRPr="00DA1953">
              <w:rPr>
                <w:rFonts w:cs="Arial"/>
              </w:rPr>
              <w:t>15</w:t>
            </w:r>
          </w:p>
        </w:tc>
        <w:tc>
          <w:tcPr>
            <w:tcW w:w="8594" w:type="dxa"/>
            <w:gridSpan w:val="2"/>
          </w:tcPr>
          <w:p w14:paraId="105E571A" w14:textId="77777777" w:rsidR="00CA5D6F" w:rsidRPr="00DA1953" w:rsidRDefault="00CA5D6F">
            <w:pPr>
              <w:rPr>
                <w:rFonts w:cs="Arial"/>
              </w:rPr>
            </w:pPr>
            <w:r w:rsidRPr="00DA1953">
              <w:rPr>
                <w:rFonts w:cs="Arial"/>
              </w:rPr>
              <w:t>The Incentive Funding is linked to work that will be undertaken as part of the incubation. It will not be used to pay salary to the founders, incubator fees, or similarly.</w:t>
            </w:r>
          </w:p>
        </w:tc>
      </w:tr>
      <w:tr w:rsidR="00CA5D6F" w:rsidRPr="00DA1953" w14:paraId="24037ED8" w14:textId="77777777" w:rsidTr="1475C0E3">
        <w:tc>
          <w:tcPr>
            <w:tcW w:w="461" w:type="dxa"/>
          </w:tcPr>
          <w:p w14:paraId="51D5223B" w14:textId="77777777" w:rsidR="00CA5D6F" w:rsidRPr="00DA1953" w:rsidRDefault="00CA5D6F">
            <w:pPr>
              <w:rPr>
                <w:rFonts w:cs="Arial"/>
              </w:rPr>
            </w:pPr>
            <w:r w:rsidRPr="00DA1953">
              <w:rPr>
                <w:rFonts w:cs="Arial"/>
              </w:rPr>
              <w:t>16</w:t>
            </w:r>
          </w:p>
        </w:tc>
        <w:tc>
          <w:tcPr>
            <w:tcW w:w="8594" w:type="dxa"/>
            <w:gridSpan w:val="2"/>
          </w:tcPr>
          <w:p w14:paraId="788F141C" w14:textId="77777777" w:rsidR="00CA5D6F" w:rsidRPr="00DA1953" w:rsidRDefault="00CA5D6F">
            <w:pPr>
              <w:rPr>
                <w:rFonts w:cs="Arial"/>
              </w:rPr>
            </w:pPr>
            <w:r w:rsidRPr="00DA1953">
              <w:rPr>
                <w:rFonts w:cs="Arial"/>
              </w:rPr>
              <w:t>The Incentive Funding is granted in net amounts (not including VAT).</w:t>
            </w:r>
          </w:p>
        </w:tc>
      </w:tr>
      <w:tr w:rsidR="00CA5D6F" w:rsidRPr="00DA1953" w14:paraId="4488F263" w14:textId="77777777" w:rsidTr="1475C0E3">
        <w:tc>
          <w:tcPr>
            <w:tcW w:w="461" w:type="dxa"/>
          </w:tcPr>
          <w:p w14:paraId="3525E3EF" w14:textId="77777777" w:rsidR="00CA5D6F" w:rsidRPr="00DA1953" w:rsidRDefault="00CA5D6F">
            <w:pPr>
              <w:rPr>
                <w:rFonts w:cs="Arial"/>
              </w:rPr>
            </w:pPr>
            <w:r w:rsidRPr="00DA1953">
              <w:rPr>
                <w:rFonts w:cs="Arial"/>
              </w:rPr>
              <w:lastRenderedPageBreak/>
              <w:t>17</w:t>
            </w:r>
          </w:p>
        </w:tc>
        <w:tc>
          <w:tcPr>
            <w:tcW w:w="8594" w:type="dxa"/>
            <w:gridSpan w:val="2"/>
          </w:tcPr>
          <w:p w14:paraId="09A61BE6" w14:textId="076CD940" w:rsidR="00CA5D6F" w:rsidRPr="00DA1953" w:rsidRDefault="00CA5D6F">
            <w:pPr>
              <w:rPr>
                <w:rFonts w:cs="Arial"/>
              </w:rPr>
            </w:pPr>
            <w:r w:rsidRPr="00DA1953">
              <w:rPr>
                <w:rFonts w:cs="Arial"/>
              </w:rPr>
              <w:t xml:space="preserve">The Applicant understands that </w:t>
            </w:r>
            <w:r w:rsidR="00D73B81">
              <w:rPr>
                <w:rFonts w:cs="Arial"/>
              </w:rPr>
              <w:t xml:space="preserve">the </w:t>
            </w:r>
            <w:r w:rsidRPr="00DA1953">
              <w:rPr>
                <w:rFonts w:cs="Arial"/>
              </w:rPr>
              <w:t xml:space="preserve">information provided in the application is binding and forms the basis of </w:t>
            </w:r>
            <w:r w:rsidR="00D73B81">
              <w:rPr>
                <w:rFonts w:cs="Arial"/>
              </w:rPr>
              <w:t>any</w:t>
            </w:r>
            <w:r w:rsidRPr="00DA1953">
              <w:rPr>
                <w:rFonts w:cs="Arial"/>
              </w:rPr>
              <w:t xml:space="preserve"> funding </w:t>
            </w:r>
            <w:r w:rsidR="00D73B81">
              <w:rPr>
                <w:rFonts w:cs="Arial"/>
              </w:rPr>
              <w:t xml:space="preserve">that is </w:t>
            </w:r>
            <w:r w:rsidRPr="00DA1953">
              <w:rPr>
                <w:rFonts w:cs="Arial"/>
              </w:rPr>
              <w:t xml:space="preserve">granted. Any changes </w:t>
            </w:r>
            <w:r w:rsidR="00D73B81">
              <w:rPr>
                <w:rFonts w:cs="Arial"/>
              </w:rPr>
              <w:t>to</w:t>
            </w:r>
            <w:r w:rsidRPr="00DA1953">
              <w:rPr>
                <w:rFonts w:cs="Arial"/>
              </w:rPr>
              <w:t xml:space="preserve"> this information must be reported immediately and are subject to approval.  </w:t>
            </w:r>
          </w:p>
        </w:tc>
      </w:tr>
      <w:tr w:rsidR="00CA5D6F" w:rsidRPr="00DA1953" w14:paraId="54606913" w14:textId="77777777" w:rsidTr="1475C0E3">
        <w:tc>
          <w:tcPr>
            <w:tcW w:w="461" w:type="dxa"/>
          </w:tcPr>
          <w:p w14:paraId="54C7A3C5" w14:textId="77777777" w:rsidR="00CA5D6F" w:rsidRPr="00DA1953" w:rsidRDefault="00CA5D6F">
            <w:pPr>
              <w:rPr>
                <w:rFonts w:cs="Arial"/>
              </w:rPr>
            </w:pPr>
            <w:r w:rsidRPr="00DA1953">
              <w:rPr>
                <w:rFonts w:cs="Arial"/>
              </w:rPr>
              <w:t>18</w:t>
            </w:r>
          </w:p>
        </w:tc>
        <w:tc>
          <w:tcPr>
            <w:tcW w:w="8594" w:type="dxa"/>
            <w:gridSpan w:val="2"/>
          </w:tcPr>
          <w:p w14:paraId="09E29450" w14:textId="575A09D9" w:rsidR="00CA5D6F" w:rsidRPr="00DA1953" w:rsidRDefault="00CA5D6F" w:rsidP="00D707C5">
            <w:pPr>
              <w:rPr>
                <w:rFonts w:cs="Arial"/>
              </w:rPr>
            </w:pPr>
            <w:r w:rsidRPr="00DA1953">
              <w:rPr>
                <w:rFonts w:cs="Arial"/>
              </w:rPr>
              <w:t xml:space="preserve">In case the Applicant has applied to an ESA BIC before, the Applicant has informed </w:t>
            </w:r>
            <w:r w:rsidR="00A82789">
              <w:rPr>
                <w:rFonts w:cs="Arial"/>
              </w:rPr>
              <w:t xml:space="preserve">the </w:t>
            </w:r>
            <w:r w:rsidRPr="00DA1953">
              <w:rPr>
                <w:rFonts w:cs="Arial"/>
              </w:rPr>
              <w:t>ESA BIC about this in advance</w:t>
            </w:r>
            <w:r w:rsidR="009F7C54">
              <w:rPr>
                <w:rFonts w:cs="Arial"/>
              </w:rPr>
              <w:t xml:space="preserve">. </w:t>
            </w:r>
            <w:r w:rsidR="00ED762A">
              <w:rPr>
                <w:rFonts w:cs="Arial"/>
              </w:rPr>
              <w:t>As part of this application, the applicant</w:t>
            </w:r>
            <w:r w:rsidRPr="00DA1953">
              <w:rPr>
                <w:rFonts w:cs="Arial"/>
              </w:rPr>
              <w:t xml:space="preserve"> </w:t>
            </w:r>
            <w:r w:rsidR="009F7C54">
              <w:rPr>
                <w:rFonts w:cs="Arial"/>
              </w:rPr>
              <w:t>must provide details of the feedback received on the previous application and how this has been addressed</w:t>
            </w:r>
            <w:r w:rsidR="00C751FC">
              <w:rPr>
                <w:rFonts w:cs="Arial"/>
              </w:rPr>
              <w:t>.</w:t>
            </w:r>
          </w:p>
        </w:tc>
      </w:tr>
      <w:tr w:rsidR="00CA5D6F" w:rsidRPr="00DA1953" w14:paraId="643D6345" w14:textId="77777777" w:rsidTr="1475C0E3">
        <w:tc>
          <w:tcPr>
            <w:tcW w:w="461" w:type="dxa"/>
          </w:tcPr>
          <w:p w14:paraId="11ABD798" w14:textId="77777777" w:rsidR="00CA5D6F" w:rsidRPr="00DA1953" w:rsidRDefault="00CA5D6F">
            <w:pPr>
              <w:rPr>
                <w:rFonts w:cs="Arial"/>
              </w:rPr>
            </w:pPr>
            <w:r w:rsidRPr="00DA1953">
              <w:rPr>
                <w:rFonts w:cs="Arial"/>
              </w:rPr>
              <w:t>19</w:t>
            </w:r>
          </w:p>
        </w:tc>
        <w:tc>
          <w:tcPr>
            <w:tcW w:w="8594" w:type="dxa"/>
            <w:gridSpan w:val="2"/>
          </w:tcPr>
          <w:p w14:paraId="087AA5F5" w14:textId="3438A0FA" w:rsidR="00CA5D6F" w:rsidRPr="00DA1953" w:rsidRDefault="00CA5D6F">
            <w:pPr>
              <w:rPr>
                <w:rFonts w:cs="Arial"/>
              </w:rPr>
            </w:pPr>
            <w:r w:rsidRPr="00DA1953">
              <w:rPr>
                <w:rFonts w:cs="Arial"/>
              </w:rPr>
              <w:t xml:space="preserve">The Applicant(s) shall be prepared to present to the ESA BIC a copy of an official identity document for each person signing the application. If applicable, relevant working permits and </w:t>
            </w:r>
            <w:r w:rsidR="00293357">
              <w:rPr>
                <w:rFonts w:cs="Arial"/>
              </w:rPr>
              <w:t>visas</w:t>
            </w:r>
            <w:r w:rsidRPr="00DA1953">
              <w:rPr>
                <w:rFonts w:cs="Arial"/>
              </w:rPr>
              <w:t xml:space="preserve"> shall also be presented. (Please ask the ESA BIC for the procedure to follow. Don’t provide copies as part of the application file.)</w:t>
            </w:r>
          </w:p>
        </w:tc>
      </w:tr>
    </w:tbl>
    <w:p w14:paraId="53192B9A" w14:textId="77777777" w:rsidR="00AC456C" w:rsidRPr="00DA1953" w:rsidRDefault="00AC456C" w:rsidP="00AC456C">
      <w:pPr>
        <w:rPr>
          <w:rFonts w:cs="Arial"/>
        </w:rPr>
      </w:pPr>
    </w:p>
    <w:p w14:paraId="1F9BB9E4" w14:textId="49007E6F" w:rsidR="00030704" w:rsidRDefault="00AC456C" w:rsidP="006A2DE1">
      <w:pPr>
        <w:pStyle w:val="Heading1"/>
        <w:rPr>
          <w:rFonts w:cs="Arial"/>
        </w:rPr>
      </w:pPr>
      <w:r w:rsidRPr="00DA1953">
        <w:rPr>
          <w:rFonts w:cs="Arial"/>
        </w:rPr>
        <w:t>Annex 2:</w:t>
      </w:r>
      <w:r w:rsidR="00B60E86" w:rsidRPr="00DA1953">
        <w:rPr>
          <w:rFonts w:cs="Arial"/>
        </w:rPr>
        <w:t xml:space="preserve"> ESA BIC </w:t>
      </w:r>
      <w:r w:rsidR="002A6731">
        <w:rPr>
          <w:rFonts w:cs="Arial"/>
        </w:rPr>
        <w:t>Denmark</w:t>
      </w:r>
      <w:r w:rsidR="00B60E86" w:rsidRPr="00DA1953">
        <w:rPr>
          <w:rFonts w:cs="Arial"/>
        </w:rPr>
        <w:t xml:space="preserve"> Specific Application Requirements</w:t>
      </w:r>
      <w:r w:rsidR="00017C3D" w:rsidRPr="00DA1953">
        <w:rPr>
          <w:rStyle w:val="FootnoteReference"/>
          <w:rFonts w:cs="Arial"/>
        </w:rPr>
        <w:footnoteReference w:id="14"/>
      </w:r>
    </w:p>
    <w:p w14:paraId="1BD055EF" w14:textId="77777777" w:rsidR="006A2DE1" w:rsidRPr="006A2DE1" w:rsidRDefault="006A2DE1" w:rsidP="006A2DE1"/>
    <w:tbl>
      <w:tblPr>
        <w:tblpPr w:leftFromText="180" w:rightFromText="180" w:vertAnchor="text" w:horzAnchor="margin" w:tblpX="-147" w:tblpY="80"/>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8505"/>
      </w:tblGrid>
      <w:tr w:rsidR="00B60E86" w:rsidRPr="00DA1953" w14:paraId="7D265471" w14:textId="77777777" w:rsidTr="00244B62">
        <w:tc>
          <w:tcPr>
            <w:tcW w:w="421" w:type="dxa"/>
          </w:tcPr>
          <w:p w14:paraId="5FCBB7F5" w14:textId="77777777" w:rsidR="00B60E86" w:rsidRPr="00DA1953" w:rsidRDefault="00B60E86" w:rsidP="00030704">
            <w:pPr>
              <w:rPr>
                <w:rFonts w:cs="Arial"/>
                <w:b/>
                <w:color w:val="000000" w:themeColor="text1"/>
              </w:rPr>
            </w:pPr>
          </w:p>
        </w:tc>
        <w:tc>
          <w:tcPr>
            <w:tcW w:w="8505" w:type="dxa"/>
            <w:tcBorders>
              <w:top w:val="single" w:sz="4" w:space="0" w:color="auto"/>
            </w:tcBorders>
          </w:tcPr>
          <w:p w14:paraId="255D08C6" w14:textId="77777777" w:rsidR="00B60E86" w:rsidRPr="0029347C" w:rsidRDefault="00B60E86" w:rsidP="00030704">
            <w:pPr>
              <w:rPr>
                <w:rFonts w:cs="Arial"/>
                <w:b/>
                <w:bCs/>
                <w:color w:val="000000" w:themeColor="text1"/>
              </w:rPr>
            </w:pPr>
            <w:r w:rsidRPr="0029347C">
              <w:rPr>
                <w:rFonts w:cs="Arial"/>
                <w:b/>
                <w:bCs/>
                <w:i/>
                <w:iCs/>
              </w:rPr>
              <w:t>Compliance is required with all the following requirements.</w:t>
            </w:r>
          </w:p>
        </w:tc>
      </w:tr>
      <w:tr w:rsidR="00B60E86" w:rsidRPr="00DA1953" w14:paraId="284C63EA" w14:textId="77777777" w:rsidTr="00244B62">
        <w:tc>
          <w:tcPr>
            <w:tcW w:w="421" w:type="dxa"/>
          </w:tcPr>
          <w:p w14:paraId="42825BF3" w14:textId="77777777" w:rsidR="00B60E86" w:rsidRPr="003E00F3" w:rsidRDefault="00B60E86" w:rsidP="00030704">
            <w:pPr>
              <w:rPr>
                <w:rFonts w:cs="Arial"/>
                <w:color w:val="000000" w:themeColor="text1"/>
              </w:rPr>
            </w:pPr>
            <w:r w:rsidRPr="003E00F3">
              <w:rPr>
                <w:rFonts w:cs="Arial"/>
                <w:color w:val="000000" w:themeColor="text1"/>
              </w:rPr>
              <w:t>1</w:t>
            </w:r>
          </w:p>
        </w:tc>
        <w:tc>
          <w:tcPr>
            <w:tcW w:w="8505" w:type="dxa"/>
          </w:tcPr>
          <w:p w14:paraId="1E0E5E82" w14:textId="66C6F87E" w:rsidR="00B60E86" w:rsidRPr="003E00F3" w:rsidRDefault="00B60E86" w:rsidP="00030704">
            <w:pPr>
              <w:rPr>
                <w:rFonts w:cs="Arial"/>
                <w:color w:val="000000" w:themeColor="text1"/>
              </w:rPr>
            </w:pPr>
            <w:r w:rsidRPr="003E00F3">
              <w:rPr>
                <w:rFonts w:cs="Arial"/>
                <w:color w:val="000000" w:themeColor="text1"/>
              </w:rPr>
              <w:t xml:space="preserve">The authorized representative of the Applicant must become a resident of </w:t>
            </w:r>
            <w:r w:rsidR="002A6731" w:rsidRPr="003E00F3">
              <w:rPr>
                <w:rFonts w:cs="Arial"/>
                <w:color w:val="000000" w:themeColor="text1"/>
              </w:rPr>
              <w:t>Denmark</w:t>
            </w:r>
            <w:r w:rsidRPr="003E00F3">
              <w:rPr>
                <w:rFonts w:cs="Arial"/>
                <w:color w:val="000000" w:themeColor="text1"/>
              </w:rPr>
              <w:t xml:space="preserve"> before signing an Incubation Contract.</w:t>
            </w:r>
          </w:p>
        </w:tc>
      </w:tr>
      <w:tr w:rsidR="00B60E86" w:rsidRPr="00DA1953" w14:paraId="1FB71C48" w14:textId="77777777" w:rsidTr="00244B62">
        <w:tc>
          <w:tcPr>
            <w:tcW w:w="421" w:type="dxa"/>
          </w:tcPr>
          <w:p w14:paraId="15A1D4D0" w14:textId="77777777" w:rsidR="00B60E86" w:rsidRPr="003E00F3" w:rsidRDefault="00B60E86" w:rsidP="00030704">
            <w:pPr>
              <w:rPr>
                <w:rFonts w:cs="Arial"/>
                <w:color w:val="000000" w:themeColor="text1"/>
              </w:rPr>
            </w:pPr>
            <w:r w:rsidRPr="003E00F3">
              <w:rPr>
                <w:rFonts w:cs="Arial"/>
                <w:color w:val="000000" w:themeColor="text1"/>
              </w:rPr>
              <w:t>2</w:t>
            </w:r>
          </w:p>
        </w:tc>
        <w:tc>
          <w:tcPr>
            <w:tcW w:w="8505" w:type="dxa"/>
          </w:tcPr>
          <w:p w14:paraId="7C6DEA01" w14:textId="059B3E11" w:rsidR="00B60E86" w:rsidRPr="003E00F3" w:rsidRDefault="00B60E86" w:rsidP="00030704">
            <w:pPr>
              <w:rPr>
                <w:rFonts w:cs="Arial"/>
                <w:color w:val="000000" w:themeColor="text1"/>
              </w:rPr>
            </w:pPr>
            <w:r w:rsidRPr="003E00F3">
              <w:rPr>
                <w:rFonts w:cs="Arial"/>
                <w:color w:val="000000" w:themeColor="text1"/>
              </w:rPr>
              <w:t xml:space="preserve">The company shall be registered in </w:t>
            </w:r>
            <w:r w:rsidR="002A6731" w:rsidRPr="003E00F3">
              <w:rPr>
                <w:rFonts w:cs="Arial"/>
                <w:color w:val="000000" w:themeColor="text1"/>
              </w:rPr>
              <w:t>Denmark</w:t>
            </w:r>
            <w:r w:rsidRPr="003E00F3">
              <w:rPr>
                <w:rFonts w:cs="Arial"/>
                <w:color w:val="000000" w:themeColor="text1"/>
              </w:rPr>
              <w:t>.</w:t>
            </w:r>
          </w:p>
        </w:tc>
      </w:tr>
      <w:tr w:rsidR="00B60E86" w:rsidRPr="00DA1953" w14:paraId="55D9DF54" w14:textId="77777777" w:rsidTr="00244B62">
        <w:tc>
          <w:tcPr>
            <w:tcW w:w="421" w:type="dxa"/>
          </w:tcPr>
          <w:p w14:paraId="21D48ECC" w14:textId="4B336ACF" w:rsidR="00B60E86" w:rsidRPr="003E00F3" w:rsidRDefault="009A2F3F" w:rsidP="00030704">
            <w:pPr>
              <w:rPr>
                <w:rFonts w:eastAsia="MS Mincho" w:cs="Arial"/>
              </w:rPr>
            </w:pPr>
            <w:r w:rsidRPr="003E00F3">
              <w:rPr>
                <w:rFonts w:eastAsia="MS Mincho" w:cs="Arial"/>
              </w:rPr>
              <w:t>3</w:t>
            </w:r>
          </w:p>
        </w:tc>
        <w:tc>
          <w:tcPr>
            <w:tcW w:w="8505" w:type="dxa"/>
          </w:tcPr>
          <w:p w14:paraId="7276E270" w14:textId="5360FF6A" w:rsidR="00B60E86" w:rsidRPr="003E00F3" w:rsidRDefault="00B60E86" w:rsidP="00030704">
            <w:pPr>
              <w:rPr>
                <w:rFonts w:cs="Arial"/>
              </w:rPr>
            </w:pPr>
            <w:r w:rsidRPr="003E00F3">
              <w:rPr>
                <w:rFonts w:eastAsia="MS Mincho" w:cs="Arial"/>
              </w:rPr>
              <w:t xml:space="preserve">The Applicant has been in dialogue with ESA BIC </w:t>
            </w:r>
            <w:r w:rsidR="0078274C" w:rsidRPr="003E00F3">
              <w:rPr>
                <w:rFonts w:eastAsia="MS Mincho" w:cs="Arial"/>
              </w:rPr>
              <w:t>Denmark</w:t>
            </w:r>
            <w:r w:rsidRPr="003E00F3">
              <w:rPr>
                <w:rFonts w:eastAsia="MS Mincho" w:cs="Arial"/>
              </w:rPr>
              <w:t xml:space="preserve"> prior to submitting the application.</w:t>
            </w:r>
            <w:r w:rsidRPr="003E00F3">
              <w:rPr>
                <w:rFonts w:cs="Arial"/>
              </w:rPr>
              <w:t xml:space="preserve"> </w:t>
            </w:r>
          </w:p>
        </w:tc>
      </w:tr>
      <w:tr w:rsidR="00C6770E" w:rsidRPr="00DA1953" w14:paraId="4133AF9F" w14:textId="77777777" w:rsidTr="00244B62">
        <w:tc>
          <w:tcPr>
            <w:tcW w:w="421" w:type="dxa"/>
          </w:tcPr>
          <w:p w14:paraId="26AC0B7E" w14:textId="76E5434C" w:rsidR="00C6770E" w:rsidRPr="003E00F3" w:rsidRDefault="00C6770E" w:rsidP="00030704">
            <w:pPr>
              <w:rPr>
                <w:rFonts w:eastAsia="MS Mincho" w:cs="Arial"/>
              </w:rPr>
            </w:pPr>
            <w:r>
              <w:rPr>
                <w:rFonts w:eastAsia="MS Mincho" w:cs="Arial"/>
              </w:rPr>
              <w:t>4</w:t>
            </w:r>
          </w:p>
        </w:tc>
        <w:tc>
          <w:tcPr>
            <w:tcW w:w="8505" w:type="dxa"/>
          </w:tcPr>
          <w:p w14:paraId="3141B7C4" w14:textId="01EDF66D" w:rsidR="00C6770E" w:rsidRPr="003E00F3" w:rsidRDefault="004C081F" w:rsidP="00030704">
            <w:pPr>
              <w:rPr>
                <w:rFonts w:eastAsia="MS Mincho" w:cs="Arial"/>
              </w:rPr>
            </w:pPr>
            <w:r>
              <w:rPr>
                <w:rFonts w:eastAsia="MS Mincho" w:cs="Arial"/>
              </w:rPr>
              <w:t xml:space="preserve">For upstream startups: the Applicant has obtained a Letter of Intent (LOI) from a potential future customer. </w:t>
            </w:r>
          </w:p>
        </w:tc>
      </w:tr>
    </w:tbl>
    <w:p w14:paraId="585563B5" w14:textId="77777777" w:rsidR="00AC456C" w:rsidRPr="00DA1953" w:rsidRDefault="00AC456C" w:rsidP="009273FC"/>
    <w:p w14:paraId="1B3C67F2" w14:textId="3F6DF2C7" w:rsidR="008C4DDB" w:rsidRPr="00F64D81" w:rsidRDefault="008C4DDB" w:rsidP="008C4DDB">
      <w:pPr>
        <w:rPr>
          <w:rFonts w:eastAsiaTheme="majorEastAsia" w:cs="Arial"/>
          <w:b/>
          <w:bCs/>
          <w:color w:val="365F91" w:themeColor="accent1" w:themeShade="BF"/>
          <w:sz w:val="28"/>
          <w:szCs w:val="28"/>
        </w:rPr>
      </w:pPr>
    </w:p>
    <w:p w14:paraId="0AA77BF1" w14:textId="77777777" w:rsidR="008C4DDB" w:rsidRPr="008C4DDB" w:rsidRDefault="008C4DDB" w:rsidP="008C4DDB"/>
    <w:p w14:paraId="1F8EDE8D" w14:textId="77777777" w:rsidR="002658C9" w:rsidRPr="00F64D81" w:rsidRDefault="002658C9" w:rsidP="00847538">
      <w:pPr>
        <w:rPr>
          <w:sz w:val="24"/>
        </w:rPr>
      </w:pPr>
    </w:p>
    <w:sectPr w:rsidR="002658C9" w:rsidRPr="00F64D81" w:rsidSect="00034616">
      <w:headerReference w:type="default" r:id="rId12"/>
      <w:footerReference w:type="even" r:id="rId13"/>
      <w:footerReference w:type="defaul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22ACC" w14:textId="77777777" w:rsidR="00263749" w:rsidRDefault="00263749" w:rsidP="001D6FA7">
      <w:pPr>
        <w:spacing w:after="0" w:line="240" w:lineRule="auto"/>
      </w:pPr>
      <w:r>
        <w:separator/>
      </w:r>
    </w:p>
  </w:endnote>
  <w:endnote w:type="continuationSeparator" w:id="0">
    <w:p w14:paraId="3B4EE419" w14:textId="77777777" w:rsidR="00263749" w:rsidRDefault="00263749" w:rsidP="001D6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20713846"/>
      <w:docPartObj>
        <w:docPartGallery w:val="Page Numbers (Bottom of Page)"/>
        <w:docPartUnique/>
      </w:docPartObj>
    </w:sdtPr>
    <w:sdtEndPr>
      <w:rPr>
        <w:rStyle w:val="PageNumber"/>
      </w:rPr>
    </w:sdtEndPr>
    <w:sdtContent>
      <w:p w14:paraId="630BC8D4" w14:textId="4BC72E50" w:rsidR="00726678" w:rsidRDefault="0072667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1DBFD2EE" w14:textId="77777777" w:rsidR="00726678" w:rsidRDefault="00726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7451693"/>
      <w:docPartObj>
        <w:docPartGallery w:val="Page Numbers (Bottom of Page)"/>
        <w:docPartUnique/>
      </w:docPartObj>
    </w:sdtPr>
    <w:sdtEndPr>
      <w:rPr>
        <w:rStyle w:val="PageNumber"/>
      </w:rPr>
    </w:sdtEndPr>
    <w:sdtContent>
      <w:p w14:paraId="329998CD" w14:textId="1CA3C239" w:rsidR="00726678" w:rsidRDefault="00726678">
        <w:pPr>
          <w:pStyle w:val="Footer"/>
          <w:framePr w:wrap="none" w:vAnchor="text" w:hAnchor="margin" w:xAlign="center" w:y="1"/>
          <w:rPr>
            <w:rStyle w:val="PageNumber"/>
          </w:rPr>
        </w:pPr>
        <w:r w:rsidRPr="00AC456C">
          <w:rPr>
            <w:rStyle w:val="PageNumber"/>
            <w:rFonts w:asciiTheme="majorHAnsi" w:hAnsiTheme="majorHAnsi" w:cstheme="majorHAnsi"/>
          </w:rPr>
          <w:fldChar w:fldCharType="begin"/>
        </w:r>
        <w:r w:rsidRPr="00AC456C">
          <w:rPr>
            <w:rStyle w:val="PageNumber"/>
            <w:rFonts w:asciiTheme="majorHAnsi" w:hAnsiTheme="majorHAnsi" w:cstheme="majorHAnsi"/>
          </w:rPr>
          <w:instrText xml:space="preserve"> PAGE </w:instrText>
        </w:r>
        <w:r w:rsidRPr="00AC456C">
          <w:rPr>
            <w:rStyle w:val="PageNumber"/>
            <w:rFonts w:asciiTheme="majorHAnsi" w:hAnsiTheme="majorHAnsi" w:cstheme="majorHAnsi"/>
          </w:rPr>
          <w:fldChar w:fldCharType="separate"/>
        </w:r>
        <w:r w:rsidRPr="00AC456C">
          <w:rPr>
            <w:rStyle w:val="PageNumber"/>
            <w:rFonts w:asciiTheme="majorHAnsi" w:hAnsiTheme="majorHAnsi" w:cstheme="majorHAnsi"/>
            <w:noProof/>
          </w:rPr>
          <w:t>6</w:t>
        </w:r>
        <w:r w:rsidRPr="00AC456C">
          <w:rPr>
            <w:rStyle w:val="PageNumber"/>
            <w:rFonts w:asciiTheme="majorHAnsi" w:hAnsiTheme="majorHAnsi" w:cstheme="majorHAnsi"/>
          </w:rPr>
          <w:fldChar w:fldCharType="end"/>
        </w:r>
      </w:p>
    </w:sdtContent>
  </w:sdt>
  <w:p w14:paraId="60AEF27D" w14:textId="77777777" w:rsidR="00726678" w:rsidRDefault="00726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B1AF2" w14:textId="77777777" w:rsidR="00263749" w:rsidRDefault="00263749" w:rsidP="001D6FA7">
      <w:pPr>
        <w:spacing w:after="0" w:line="240" w:lineRule="auto"/>
      </w:pPr>
      <w:r>
        <w:separator/>
      </w:r>
    </w:p>
  </w:footnote>
  <w:footnote w:type="continuationSeparator" w:id="0">
    <w:p w14:paraId="502D92B9" w14:textId="77777777" w:rsidR="00263749" w:rsidRDefault="00263749" w:rsidP="001D6FA7">
      <w:pPr>
        <w:spacing w:after="0" w:line="240" w:lineRule="auto"/>
      </w:pPr>
      <w:r>
        <w:continuationSeparator/>
      </w:r>
    </w:p>
  </w:footnote>
  <w:footnote w:id="1">
    <w:p w14:paraId="0ACFA7EA" w14:textId="1433F50C" w:rsidR="00B3594E" w:rsidRPr="00F64D81" w:rsidRDefault="00B3594E">
      <w:pPr>
        <w:pStyle w:val="FootnoteText"/>
        <w:rPr>
          <w:rFonts w:ascii="Arial" w:hAnsi="Arial" w:cs="Arial"/>
        </w:rPr>
      </w:pPr>
      <w:r w:rsidRPr="00F64D81">
        <w:rPr>
          <w:rStyle w:val="FootnoteReference"/>
          <w:rFonts w:ascii="Arial" w:hAnsi="Arial" w:cs="Arial"/>
        </w:rPr>
        <w:footnoteRef/>
      </w:r>
      <w:r w:rsidRPr="00F64D81">
        <w:rPr>
          <w:rFonts w:ascii="Arial" w:hAnsi="Arial" w:cs="Arial"/>
        </w:rPr>
        <w:t xml:space="preserve"> </w:t>
      </w:r>
      <w:r w:rsidR="00EB4192">
        <w:rPr>
          <w:rFonts w:ascii="Arial" w:hAnsi="Arial" w:cs="Arial"/>
        </w:rPr>
        <w:t xml:space="preserve">Please see: </w:t>
      </w:r>
      <w:r w:rsidRPr="00F64D81">
        <w:rPr>
          <w:rFonts w:ascii="Arial" w:hAnsi="Arial" w:cs="Arial"/>
        </w:rPr>
        <w:t>https://esastar-emr.sso.esa.int/</w:t>
      </w:r>
    </w:p>
  </w:footnote>
  <w:footnote w:id="2">
    <w:p w14:paraId="7CECD80A" w14:textId="452410E6" w:rsidR="002A531D" w:rsidRPr="00987B88" w:rsidRDefault="002A531D" w:rsidP="002A531D">
      <w:pPr>
        <w:pStyle w:val="FootnoteText"/>
        <w:rPr>
          <w:rFonts w:ascii="Arial" w:hAnsi="Arial" w:cs="Arial"/>
        </w:rPr>
      </w:pPr>
      <w:r w:rsidRPr="00275949">
        <w:rPr>
          <w:rStyle w:val="FootnoteReference"/>
          <w:rFonts w:ascii="Arial" w:hAnsi="Arial" w:cs="Arial"/>
        </w:rPr>
        <w:footnoteRef/>
      </w:r>
      <w:r w:rsidRPr="00275949">
        <w:rPr>
          <w:rFonts w:ascii="Arial" w:hAnsi="Arial" w:cs="Arial"/>
        </w:rPr>
        <w:t xml:space="preserve"> </w:t>
      </w:r>
      <w:r w:rsidRPr="00987B88">
        <w:rPr>
          <w:rFonts w:ascii="Arial" w:hAnsi="Arial" w:cs="Arial"/>
        </w:rPr>
        <w:t xml:space="preserve">Please provide a detailed description of the user problem in Section </w:t>
      </w:r>
      <w:r w:rsidR="00CB6A1B">
        <w:rPr>
          <w:rFonts w:ascii="Arial" w:hAnsi="Arial" w:cs="Arial"/>
        </w:rPr>
        <w:t>2</w:t>
      </w:r>
      <w:r w:rsidRPr="00987B88">
        <w:rPr>
          <w:rFonts w:ascii="Arial" w:hAnsi="Arial" w:cs="Arial"/>
        </w:rPr>
        <w:t>a and a detail</w:t>
      </w:r>
      <w:r w:rsidR="00CD6F85">
        <w:rPr>
          <w:rFonts w:ascii="Arial" w:hAnsi="Arial" w:cs="Arial"/>
        </w:rPr>
        <w:t>ed</w:t>
      </w:r>
      <w:r w:rsidRPr="00987B88">
        <w:rPr>
          <w:rFonts w:ascii="Arial" w:hAnsi="Arial" w:cs="Arial"/>
        </w:rPr>
        <w:t xml:space="preserve"> description of your solution in Section </w:t>
      </w:r>
      <w:r w:rsidR="00CB6A1B">
        <w:rPr>
          <w:rFonts w:ascii="Arial" w:hAnsi="Arial" w:cs="Arial"/>
        </w:rPr>
        <w:t>3</w:t>
      </w:r>
      <w:r w:rsidRPr="00987B88">
        <w:rPr>
          <w:rFonts w:ascii="Arial" w:hAnsi="Arial" w:cs="Arial"/>
        </w:rPr>
        <w:t>b.</w:t>
      </w:r>
    </w:p>
  </w:footnote>
  <w:footnote w:id="3">
    <w:p w14:paraId="42271596" w14:textId="5AF1D538" w:rsidR="00BE6C56" w:rsidRPr="00987B88" w:rsidRDefault="00BE6C56" w:rsidP="00322D26">
      <w:pPr>
        <w:pStyle w:val="NoSpacing"/>
        <w:rPr>
          <w:rFonts w:cs="Arial"/>
          <w:sz w:val="20"/>
          <w:szCs w:val="20"/>
        </w:rPr>
      </w:pPr>
      <w:r w:rsidRPr="00987B88">
        <w:rPr>
          <w:rStyle w:val="FootnoteReference"/>
          <w:rFonts w:cs="Arial"/>
          <w:sz w:val="20"/>
          <w:szCs w:val="20"/>
        </w:rPr>
        <w:footnoteRef/>
      </w:r>
      <w:r w:rsidRPr="00987B88">
        <w:rPr>
          <w:rFonts w:cs="Arial"/>
          <w:sz w:val="20"/>
          <w:szCs w:val="20"/>
        </w:rPr>
        <w:t xml:space="preserve"> Instead of a </w:t>
      </w:r>
      <w:r w:rsidR="00EB0DB0" w:rsidRPr="00987B88">
        <w:rPr>
          <w:rFonts w:cs="Arial"/>
          <w:sz w:val="20"/>
          <w:szCs w:val="20"/>
        </w:rPr>
        <w:t>regular</w:t>
      </w:r>
      <w:r w:rsidRPr="00987B88">
        <w:rPr>
          <w:rFonts w:cs="Arial"/>
          <w:sz w:val="20"/>
          <w:szCs w:val="20"/>
        </w:rPr>
        <w:t xml:space="preserve"> signature, the ESA BIC may use another mean to sign the application, like an electronic signature. Please check with your ESA BIC what is required.</w:t>
      </w:r>
    </w:p>
  </w:footnote>
  <w:footnote w:id="4">
    <w:p w14:paraId="60456FFF" w14:textId="0A189522" w:rsidR="00DC2F6C" w:rsidRPr="00AF4C4B" w:rsidRDefault="00DC2F6C" w:rsidP="00322D26">
      <w:pPr>
        <w:pStyle w:val="NoSpacing"/>
      </w:pPr>
      <w:r w:rsidRPr="00987B88">
        <w:rPr>
          <w:rStyle w:val="FootnoteReference"/>
          <w:rFonts w:cs="Arial"/>
          <w:sz w:val="20"/>
          <w:szCs w:val="20"/>
        </w:rPr>
        <w:footnoteRef/>
      </w:r>
      <w:r w:rsidRPr="00987B88">
        <w:rPr>
          <w:rFonts w:cs="Arial"/>
          <w:sz w:val="20"/>
          <w:szCs w:val="20"/>
        </w:rPr>
        <w:t xml:space="preserve"> Note that more than 50% of the company’s shares must be owned by the </w:t>
      </w:r>
      <w:proofErr w:type="spellStart"/>
      <w:r w:rsidRPr="00987B88">
        <w:rPr>
          <w:rFonts w:cs="Arial"/>
          <w:sz w:val="20"/>
          <w:szCs w:val="20"/>
        </w:rPr>
        <w:t>authorised</w:t>
      </w:r>
      <w:proofErr w:type="spellEnd"/>
      <w:r w:rsidRPr="00987B88">
        <w:rPr>
          <w:rFonts w:cs="Arial"/>
          <w:sz w:val="20"/>
          <w:szCs w:val="20"/>
        </w:rPr>
        <w:t xml:space="preserve"> representative(s) signing the application. If required, several persons </w:t>
      </w:r>
      <w:r w:rsidR="00114E5C" w:rsidRPr="00987B88">
        <w:rPr>
          <w:rFonts w:cs="Arial"/>
          <w:sz w:val="20"/>
          <w:szCs w:val="20"/>
        </w:rPr>
        <w:t>will have to</w:t>
      </w:r>
      <w:r w:rsidRPr="00987B88">
        <w:rPr>
          <w:rFonts w:cs="Arial"/>
          <w:sz w:val="20"/>
          <w:szCs w:val="20"/>
        </w:rPr>
        <w:t xml:space="preserve"> sign. Add rows as required.</w:t>
      </w:r>
    </w:p>
  </w:footnote>
  <w:footnote w:id="5">
    <w:p w14:paraId="4F84C7E2" w14:textId="019D1EE2" w:rsidR="00EE340F" w:rsidRPr="0050767B" w:rsidRDefault="00EE340F">
      <w:pPr>
        <w:pStyle w:val="FootnoteText"/>
        <w:rPr>
          <w:rFonts w:ascii="Arial" w:hAnsi="Arial" w:cs="Arial"/>
        </w:rPr>
      </w:pPr>
      <w:r w:rsidRPr="0050767B">
        <w:rPr>
          <w:rStyle w:val="FootnoteReference"/>
          <w:rFonts w:ascii="Arial" w:hAnsi="Arial" w:cs="Arial"/>
        </w:rPr>
        <w:footnoteRef/>
      </w:r>
      <w:r w:rsidRPr="0050767B">
        <w:rPr>
          <w:rFonts w:ascii="Arial" w:hAnsi="Arial" w:cs="Arial"/>
        </w:rPr>
        <w:t xml:space="preserve"> Letters of Intents (or similar statements) </w:t>
      </w:r>
      <w:r w:rsidR="00324A97" w:rsidRPr="0050767B">
        <w:rPr>
          <w:rFonts w:ascii="Arial" w:hAnsi="Arial" w:cs="Arial"/>
        </w:rPr>
        <w:t xml:space="preserve">that provide a proof of customer interest or partnerships </w:t>
      </w:r>
      <w:r w:rsidRPr="0050767B">
        <w:rPr>
          <w:rFonts w:ascii="Arial" w:hAnsi="Arial" w:cs="Arial"/>
        </w:rPr>
        <w:t>are highly</w:t>
      </w:r>
      <w:r w:rsidR="00324A97" w:rsidRPr="0050767B">
        <w:rPr>
          <w:rFonts w:ascii="Arial" w:hAnsi="Arial" w:cs="Arial"/>
        </w:rPr>
        <w:t xml:space="preserve"> recommended</w:t>
      </w:r>
      <w:r w:rsidR="0050767B" w:rsidRPr="0050767B">
        <w:rPr>
          <w:rFonts w:ascii="Arial" w:hAnsi="Arial" w:cs="Arial"/>
        </w:rPr>
        <w:t xml:space="preserve"> and for </w:t>
      </w:r>
      <w:r w:rsidR="00324A97" w:rsidRPr="0050767B">
        <w:rPr>
          <w:rFonts w:ascii="Arial" w:hAnsi="Arial" w:cs="Arial"/>
        </w:rPr>
        <w:t>upstream related applications</w:t>
      </w:r>
      <w:r w:rsidR="009002F0" w:rsidRPr="0050767B">
        <w:rPr>
          <w:rFonts w:ascii="Arial" w:hAnsi="Arial" w:cs="Arial"/>
        </w:rPr>
        <w:t xml:space="preserve"> </w:t>
      </w:r>
      <w:r w:rsidR="00E132FE">
        <w:rPr>
          <w:rFonts w:ascii="Arial" w:hAnsi="Arial" w:cs="Arial"/>
        </w:rPr>
        <w:t xml:space="preserve">a </w:t>
      </w:r>
      <w:r w:rsidR="009002F0" w:rsidRPr="0050767B">
        <w:rPr>
          <w:rFonts w:ascii="Arial" w:hAnsi="Arial" w:cs="Arial"/>
        </w:rPr>
        <w:t>mandatory</w:t>
      </w:r>
      <w:r w:rsidR="00E132FE">
        <w:rPr>
          <w:rFonts w:ascii="Arial" w:hAnsi="Arial" w:cs="Arial"/>
        </w:rPr>
        <w:t xml:space="preserve"> part of the application</w:t>
      </w:r>
      <w:r w:rsidR="009002F0" w:rsidRPr="0050767B">
        <w:rPr>
          <w:rFonts w:ascii="Arial" w:hAnsi="Arial" w:cs="Arial"/>
        </w:rPr>
        <w:t>. Please ask your ESA BIC for details.</w:t>
      </w:r>
      <w:r w:rsidRPr="0050767B">
        <w:rPr>
          <w:rFonts w:ascii="Arial" w:hAnsi="Arial" w:cs="Arial"/>
        </w:rPr>
        <w:t xml:space="preserve"> </w:t>
      </w:r>
    </w:p>
  </w:footnote>
  <w:footnote w:id="6">
    <w:p w14:paraId="54722368" w14:textId="1689A049" w:rsidR="0050767B" w:rsidRPr="0050767B" w:rsidRDefault="0050767B">
      <w:pPr>
        <w:pStyle w:val="FootnoteText"/>
      </w:pPr>
      <w:r w:rsidRPr="0050767B">
        <w:rPr>
          <w:rStyle w:val="FootnoteReference"/>
          <w:rFonts w:ascii="Arial" w:hAnsi="Arial" w:cs="Arial"/>
        </w:rPr>
        <w:footnoteRef/>
      </w:r>
      <w:r w:rsidRPr="0050767B">
        <w:rPr>
          <w:rFonts w:ascii="Arial" w:hAnsi="Arial" w:cs="Arial"/>
        </w:rPr>
        <w:t xml:space="preserve"> Please check with your ESA BIC if a Company Registration Certificate is </w:t>
      </w:r>
      <w:r w:rsidR="00965557">
        <w:rPr>
          <w:rFonts w:ascii="Arial" w:hAnsi="Arial" w:cs="Arial"/>
        </w:rPr>
        <w:t xml:space="preserve">a </w:t>
      </w:r>
      <w:r w:rsidRPr="0050767B">
        <w:rPr>
          <w:rFonts w:ascii="Arial" w:hAnsi="Arial" w:cs="Arial"/>
        </w:rPr>
        <w:t>mandatory</w:t>
      </w:r>
      <w:r w:rsidR="00965557">
        <w:rPr>
          <w:rFonts w:ascii="Arial" w:hAnsi="Arial" w:cs="Arial"/>
        </w:rPr>
        <w:t xml:space="preserve"> document</w:t>
      </w:r>
      <w:r w:rsidRPr="0050767B">
        <w:rPr>
          <w:rFonts w:ascii="Arial" w:hAnsi="Arial" w:cs="Arial"/>
        </w:rPr>
        <w:t>.</w:t>
      </w:r>
    </w:p>
  </w:footnote>
  <w:footnote w:id="7">
    <w:p w14:paraId="183C9B18" w14:textId="5161833E" w:rsidR="009A5516" w:rsidRPr="00F64D81" w:rsidRDefault="009A5516">
      <w:pPr>
        <w:pStyle w:val="FootnoteText"/>
        <w:rPr>
          <w:rFonts w:ascii="Arial" w:hAnsi="Arial" w:cs="Arial"/>
          <w:lang w:val="en-US"/>
        </w:rPr>
      </w:pPr>
      <w:r w:rsidRPr="00F64D81">
        <w:rPr>
          <w:rStyle w:val="FootnoteReference"/>
          <w:rFonts w:ascii="Arial" w:hAnsi="Arial" w:cs="Arial"/>
        </w:rPr>
        <w:footnoteRef/>
      </w:r>
      <w:r w:rsidRPr="00F64D81">
        <w:rPr>
          <w:rFonts w:ascii="Arial" w:hAnsi="Arial" w:cs="Arial"/>
        </w:rPr>
        <w:t xml:space="preserve"> https://space-economy.esa.int/article/203/esa-space-economy-understanding-data-on-the-space-sectors-economic-value</w:t>
      </w:r>
    </w:p>
  </w:footnote>
  <w:footnote w:id="8">
    <w:p w14:paraId="67EF81AB" w14:textId="5188DC68" w:rsidR="003317B1" w:rsidRPr="0010515F" w:rsidRDefault="003317B1" w:rsidP="003317B1">
      <w:pPr>
        <w:pStyle w:val="FootnoteText"/>
        <w:rPr>
          <w:rFonts w:ascii="Arial" w:hAnsi="Arial" w:cs="Arial"/>
          <w:lang w:val="en-US"/>
        </w:rPr>
      </w:pPr>
      <w:r w:rsidRPr="0010515F">
        <w:rPr>
          <w:rStyle w:val="FootnoteReference"/>
          <w:rFonts w:ascii="Arial" w:hAnsi="Arial" w:cs="Arial"/>
        </w:rPr>
        <w:footnoteRef/>
      </w:r>
      <w:r w:rsidRPr="0010515F">
        <w:rPr>
          <w:rFonts w:ascii="Arial" w:hAnsi="Arial" w:cs="Arial"/>
        </w:rPr>
        <w:t xml:space="preserve"> </w:t>
      </w:r>
      <w:r w:rsidRPr="0010515F">
        <w:rPr>
          <w:rFonts w:ascii="Arial" w:hAnsi="Arial" w:cs="Arial"/>
          <w:lang w:val="en-US"/>
        </w:rPr>
        <w:t>If accepted for incubation, a detailed plan including milestones and deliverables will be required</w:t>
      </w:r>
      <w:r w:rsidR="00400BC5">
        <w:rPr>
          <w:rFonts w:ascii="Arial" w:hAnsi="Arial" w:cs="Arial"/>
          <w:lang w:val="en-US"/>
        </w:rPr>
        <w:t xml:space="preserve"> at a later stage</w:t>
      </w:r>
      <w:r w:rsidRPr="0010515F">
        <w:rPr>
          <w:rFonts w:ascii="Arial" w:hAnsi="Arial" w:cs="Arial"/>
          <w:lang w:val="en-US"/>
        </w:rPr>
        <w:t>.</w:t>
      </w:r>
    </w:p>
  </w:footnote>
  <w:footnote w:id="9">
    <w:p w14:paraId="06D9228D" w14:textId="77777777" w:rsidR="00926D56" w:rsidRPr="00F64D81" w:rsidRDefault="00926D56" w:rsidP="00F64D81">
      <w:pPr>
        <w:pStyle w:val="ListParagraph"/>
        <w:ind w:left="0"/>
        <w:rPr>
          <w:rFonts w:cs="Arial"/>
          <w:color w:val="000000" w:themeColor="text1"/>
          <w:sz w:val="20"/>
          <w:szCs w:val="20"/>
        </w:rPr>
      </w:pPr>
      <w:r w:rsidRPr="00F64D81">
        <w:rPr>
          <w:rStyle w:val="FootnoteReference"/>
          <w:rFonts w:cs="Arial"/>
          <w:sz w:val="20"/>
          <w:szCs w:val="20"/>
        </w:rPr>
        <w:footnoteRef/>
      </w:r>
      <w:r w:rsidRPr="00F64D81">
        <w:rPr>
          <w:rFonts w:cs="Arial"/>
          <w:sz w:val="20"/>
          <w:szCs w:val="20"/>
        </w:rPr>
        <w:t xml:space="preserve"> </w:t>
      </w:r>
      <w:r w:rsidRPr="00F64D81">
        <w:rPr>
          <w:rFonts w:cs="Arial"/>
          <w:color w:val="000000" w:themeColor="text1"/>
          <w:sz w:val="20"/>
          <w:szCs w:val="20"/>
        </w:rPr>
        <w:t xml:space="preserve">Please note that the incentive funding provided by ESA </w:t>
      </w:r>
      <w:r w:rsidRPr="00F64D81">
        <w:rPr>
          <w:rFonts w:cs="Arial"/>
          <w:b/>
          <w:bCs/>
          <w:color w:val="000000" w:themeColor="text1"/>
          <w:sz w:val="20"/>
          <w:szCs w:val="20"/>
        </w:rPr>
        <w:t>cannot</w:t>
      </w:r>
      <w:r w:rsidRPr="00F64D81">
        <w:rPr>
          <w:rFonts w:cs="Arial"/>
          <w:color w:val="000000" w:themeColor="text1"/>
          <w:sz w:val="20"/>
          <w:szCs w:val="20"/>
        </w:rPr>
        <w:t xml:space="preserve"> be used to pay:</w:t>
      </w:r>
    </w:p>
    <w:p w14:paraId="530F3178" w14:textId="21B90622" w:rsidR="00926D56" w:rsidRPr="00F64D81" w:rsidRDefault="00926D56" w:rsidP="00F64D81">
      <w:pPr>
        <w:pStyle w:val="ListParagraph"/>
        <w:numPr>
          <w:ilvl w:val="0"/>
          <w:numId w:val="30"/>
        </w:numPr>
        <w:ind w:left="720"/>
        <w:rPr>
          <w:rFonts w:cs="Arial"/>
          <w:color w:val="000000" w:themeColor="text1"/>
          <w:sz w:val="20"/>
          <w:szCs w:val="20"/>
        </w:rPr>
      </w:pPr>
      <w:r w:rsidRPr="00F64D81">
        <w:rPr>
          <w:rFonts w:cs="Arial"/>
          <w:color w:val="000000" w:themeColor="text1"/>
          <w:sz w:val="20"/>
          <w:szCs w:val="20"/>
        </w:rPr>
        <w:t xml:space="preserve">Salaries </w:t>
      </w:r>
      <w:r w:rsidR="00F26C28">
        <w:rPr>
          <w:rFonts w:cs="Arial"/>
          <w:color w:val="000000" w:themeColor="text1"/>
          <w:sz w:val="20"/>
          <w:szCs w:val="20"/>
        </w:rPr>
        <w:t>to</w:t>
      </w:r>
      <w:r w:rsidRPr="00F64D81">
        <w:rPr>
          <w:rFonts w:cs="Arial"/>
          <w:color w:val="000000" w:themeColor="text1"/>
          <w:sz w:val="20"/>
          <w:szCs w:val="20"/>
        </w:rPr>
        <w:t xml:space="preserve"> the founders/entrepreneurs/applicants</w:t>
      </w:r>
      <w:r w:rsidR="000713C6">
        <w:rPr>
          <w:rFonts w:cs="Arial"/>
          <w:color w:val="000000" w:themeColor="text1"/>
          <w:sz w:val="20"/>
          <w:szCs w:val="20"/>
        </w:rPr>
        <w:t>,</w:t>
      </w:r>
    </w:p>
    <w:p w14:paraId="08E9B5EB" w14:textId="14E4B449" w:rsidR="00926D56" w:rsidRPr="00F64D81" w:rsidRDefault="00926D56" w:rsidP="00F64D81">
      <w:pPr>
        <w:pStyle w:val="ListParagraph"/>
        <w:numPr>
          <w:ilvl w:val="0"/>
          <w:numId w:val="30"/>
        </w:numPr>
        <w:ind w:left="720"/>
        <w:rPr>
          <w:rFonts w:cs="Arial"/>
          <w:color w:val="000000" w:themeColor="text1"/>
          <w:sz w:val="20"/>
          <w:szCs w:val="20"/>
        </w:rPr>
      </w:pPr>
      <w:r w:rsidRPr="00F64D81">
        <w:rPr>
          <w:rFonts w:cs="Arial"/>
          <w:color w:val="000000" w:themeColor="text1"/>
          <w:sz w:val="20"/>
          <w:szCs w:val="20"/>
        </w:rPr>
        <w:t>Office rental costs or incubator service fees</w:t>
      </w:r>
      <w:r w:rsidR="000713C6">
        <w:rPr>
          <w:rFonts w:cs="Arial"/>
          <w:color w:val="000000" w:themeColor="text1"/>
          <w:sz w:val="20"/>
          <w:szCs w:val="20"/>
        </w:rPr>
        <w:t>,</w:t>
      </w:r>
    </w:p>
    <w:p w14:paraId="08F4AC60" w14:textId="6AB7B1F4" w:rsidR="00926D56" w:rsidRPr="00F64D81" w:rsidRDefault="00926D56" w:rsidP="00F64D81">
      <w:pPr>
        <w:pStyle w:val="ListParagraph"/>
        <w:numPr>
          <w:ilvl w:val="0"/>
          <w:numId w:val="30"/>
        </w:numPr>
        <w:ind w:left="720"/>
        <w:rPr>
          <w:rFonts w:cs="Arial"/>
          <w:color w:val="000000" w:themeColor="text1"/>
          <w:sz w:val="20"/>
          <w:szCs w:val="20"/>
        </w:rPr>
      </w:pPr>
      <w:r w:rsidRPr="00F64D81">
        <w:rPr>
          <w:rFonts w:cs="Arial"/>
          <w:color w:val="000000" w:themeColor="text1"/>
          <w:sz w:val="20"/>
          <w:szCs w:val="20"/>
        </w:rPr>
        <w:t>Return on capital, interests, losses, debts</w:t>
      </w:r>
      <w:r w:rsidR="00F26C28">
        <w:rPr>
          <w:rFonts w:cs="Arial"/>
          <w:color w:val="000000" w:themeColor="text1"/>
          <w:sz w:val="20"/>
          <w:szCs w:val="20"/>
        </w:rPr>
        <w:t>,</w:t>
      </w:r>
      <w:r w:rsidRPr="00F64D81">
        <w:rPr>
          <w:rFonts w:cs="Arial"/>
          <w:color w:val="000000" w:themeColor="text1"/>
          <w:sz w:val="20"/>
          <w:szCs w:val="20"/>
        </w:rPr>
        <w:t xml:space="preserve"> or similar. </w:t>
      </w:r>
    </w:p>
    <w:p w14:paraId="1B2493CB" w14:textId="2D85949A" w:rsidR="00926D56" w:rsidRPr="00F64D81" w:rsidRDefault="00926D56">
      <w:pPr>
        <w:pStyle w:val="FootnoteText"/>
        <w:rPr>
          <w:lang w:val="en-US"/>
        </w:rPr>
      </w:pPr>
    </w:p>
  </w:footnote>
  <w:footnote w:id="10">
    <w:p w14:paraId="4AEB3414" w14:textId="77777777" w:rsidR="00CA5D6F" w:rsidRPr="00840223" w:rsidRDefault="00CA5D6F" w:rsidP="00CA5D6F">
      <w:pPr>
        <w:pStyle w:val="FootnoteText"/>
        <w:rPr>
          <w:rFonts w:ascii="Arial" w:hAnsi="Arial" w:cs="Arial"/>
          <w:lang w:val="en-US"/>
        </w:rPr>
      </w:pPr>
      <w:r w:rsidRPr="00840223">
        <w:rPr>
          <w:rStyle w:val="FootnoteReference"/>
          <w:rFonts w:ascii="Arial" w:hAnsi="Arial" w:cs="Arial"/>
        </w:rPr>
        <w:footnoteRef/>
      </w:r>
      <w:r w:rsidRPr="00840223">
        <w:rPr>
          <w:rFonts w:ascii="Arial" w:hAnsi="Arial" w:cs="Arial"/>
        </w:rPr>
        <w:t xml:space="preserve"> </w:t>
      </w:r>
      <w:r w:rsidRPr="00840223">
        <w:rPr>
          <w:rFonts w:ascii="Arial" w:hAnsi="Arial" w:cs="Arial"/>
          <w:lang w:val="en-US"/>
        </w:rPr>
        <w:t xml:space="preserve">Note that an incubation contract can only be signed with a legal entity </w:t>
      </w:r>
      <w:r w:rsidRPr="00840223">
        <w:rPr>
          <w:rFonts w:ascii="Arial" w:hAnsi="Arial" w:cs="Arial"/>
          <w:i/>
          <w:lang w:val="en-US"/>
        </w:rPr>
        <w:t>with</w:t>
      </w:r>
      <w:r w:rsidRPr="00840223">
        <w:rPr>
          <w:rFonts w:ascii="Arial" w:hAnsi="Arial" w:cs="Arial"/>
          <w:lang w:val="en-US"/>
        </w:rPr>
        <w:t xml:space="preserve"> legal personality. Please contact the ESA BIC in advance to clarify ownership structure.</w:t>
      </w:r>
    </w:p>
  </w:footnote>
  <w:footnote w:id="11">
    <w:p w14:paraId="3C39B217" w14:textId="6583EC5D" w:rsidR="00CA5D6F" w:rsidRPr="008C129B" w:rsidRDefault="00CA5D6F" w:rsidP="00CA5D6F">
      <w:pPr>
        <w:pStyle w:val="FootnoteText"/>
        <w:rPr>
          <w:rFonts w:asciiTheme="majorHAnsi" w:hAnsiTheme="majorHAnsi" w:cstheme="majorHAnsi"/>
        </w:rPr>
      </w:pPr>
      <w:r w:rsidRPr="00840223">
        <w:rPr>
          <w:rStyle w:val="FootnoteReference"/>
          <w:rFonts w:ascii="Arial" w:hAnsi="Arial" w:cs="Arial"/>
        </w:rPr>
        <w:footnoteRef/>
      </w:r>
      <w:r w:rsidRPr="00840223">
        <w:rPr>
          <w:rFonts w:ascii="Arial" w:hAnsi="Arial" w:cs="Arial"/>
        </w:rPr>
        <w:t xml:space="preserve"> Applications to the ESA BIC will be considered without having registered to </w:t>
      </w:r>
      <w:proofErr w:type="spellStart"/>
      <w:r w:rsidRPr="00840223">
        <w:rPr>
          <w:rFonts w:ascii="Arial" w:hAnsi="Arial" w:cs="Arial"/>
        </w:rPr>
        <w:t>esa</w:t>
      </w:r>
      <w:proofErr w:type="spellEnd"/>
      <w:r w:rsidRPr="00840223">
        <w:rPr>
          <w:rFonts w:ascii="Arial" w:hAnsi="Arial" w:cs="Arial"/>
        </w:rPr>
        <w:t xml:space="preserve">-star and without having completed the nationality self-assessment. If this is the case, register your company to </w:t>
      </w:r>
      <w:proofErr w:type="spellStart"/>
      <w:r w:rsidRPr="00840223">
        <w:rPr>
          <w:rFonts w:ascii="Arial" w:hAnsi="Arial" w:cs="Arial"/>
        </w:rPr>
        <w:t>esa</w:t>
      </w:r>
      <w:proofErr w:type="spellEnd"/>
      <w:r w:rsidRPr="00840223">
        <w:rPr>
          <w:rFonts w:ascii="Arial" w:hAnsi="Arial" w:cs="Arial"/>
        </w:rPr>
        <w:t>-star upon successful evaluation, and inform the ESA BIC about the outcome of the nationality self-assessment. (In case you want to perform the nationality self-assessment in advance, please ask your ESA BIC.)</w:t>
      </w:r>
    </w:p>
  </w:footnote>
  <w:footnote w:id="12">
    <w:p w14:paraId="0C71F97F" w14:textId="77777777" w:rsidR="00CA5D6F" w:rsidRPr="00F64D81" w:rsidRDefault="00CA5D6F" w:rsidP="00CA5D6F">
      <w:pPr>
        <w:pStyle w:val="FootnoteText"/>
        <w:rPr>
          <w:rFonts w:ascii="Arial" w:hAnsi="Arial" w:cs="Arial"/>
        </w:rPr>
      </w:pPr>
      <w:r w:rsidRPr="00F64D81">
        <w:rPr>
          <w:rStyle w:val="FootnoteReference"/>
          <w:rFonts w:ascii="Arial" w:hAnsi="Arial" w:cs="Arial"/>
        </w:rPr>
        <w:footnoteRef/>
      </w:r>
      <w:r w:rsidRPr="00F64D81">
        <w:rPr>
          <w:rFonts w:ascii="Arial" w:hAnsi="Arial" w:cs="Arial"/>
        </w:rPr>
        <w:t xml:space="preserve"> </w:t>
      </w:r>
      <w:hyperlink r:id="rId1" w:history="1">
        <w:r w:rsidRPr="00A41D91">
          <w:rPr>
            <w:rStyle w:val="Hyperlink"/>
            <w:rFonts w:ascii="Arial" w:hAnsi="Arial" w:cs="Arial"/>
            <w:sz w:val="18"/>
            <w:szCs w:val="18"/>
          </w:rPr>
          <w:t>https://esamultimedia.esa.int/multimedia/publications/SP-1344/ESA_Convention_SP-1344_EN.pdf</w:t>
        </w:r>
      </w:hyperlink>
    </w:p>
  </w:footnote>
  <w:footnote w:id="13">
    <w:p w14:paraId="0B7D2826" w14:textId="77777777" w:rsidR="00CA5D6F" w:rsidRPr="00586D06" w:rsidRDefault="00CA5D6F" w:rsidP="00CA5D6F">
      <w:pPr>
        <w:pStyle w:val="FootnoteText"/>
        <w:rPr>
          <w:lang w:val="en-US"/>
        </w:rPr>
      </w:pPr>
      <w:r w:rsidRPr="00F64D81">
        <w:rPr>
          <w:rStyle w:val="FootnoteReference"/>
          <w:rFonts w:ascii="Arial" w:hAnsi="Arial" w:cs="Arial"/>
        </w:rPr>
        <w:footnoteRef/>
      </w:r>
      <w:r w:rsidRPr="00F64D81">
        <w:rPr>
          <w:rFonts w:ascii="Arial" w:hAnsi="Arial" w:cs="Arial"/>
        </w:rPr>
        <w:t xml:space="preserve"> </w:t>
      </w:r>
      <w:r w:rsidRPr="00F64D81">
        <w:rPr>
          <w:rFonts w:ascii="Arial" w:eastAsia="MS Mincho" w:hAnsi="Arial" w:cs="Arial"/>
          <w:lang w:val="en-US" w:eastAsia="en-US"/>
        </w:rPr>
        <w:t>B</w:t>
      </w:r>
      <w:r w:rsidRPr="00A41D91">
        <w:rPr>
          <w:rFonts w:ascii="Arial" w:eastAsia="MS Mincho" w:hAnsi="Arial" w:cs="Arial"/>
          <w:lang w:val="en-US" w:eastAsia="en-US"/>
        </w:rPr>
        <w:t>oth documents are available from the ESA BIC as part of the application package.</w:t>
      </w:r>
    </w:p>
  </w:footnote>
  <w:footnote w:id="14">
    <w:p w14:paraId="294FFEA9" w14:textId="2210FA8C" w:rsidR="00017C3D" w:rsidRPr="00017C3D" w:rsidRDefault="00017C3D">
      <w:pPr>
        <w:pStyle w:val="FootnoteText"/>
        <w:rPr>
          <w:rFonts w:ascii="Arial" w:hAnsi="Arial" w:cs="Arial"/>
          <w:lang w:val="en-US"/>
        </w:rPr>
      </w:pPr>
      <w:r w:rsidRPr="00017C3D">
        <w:rPr>
          <w:rStyle w:val="FootnoteReference"/>
          <w:rFonts w:ascii="Arial" w:hAnsi="Arial" w:cs="Arial"/>
        </w:rPr>
        <w:footnoteRef/>
      </w:r>
      <w:r w:rsidRPr="00017C3D">
        <w:rPr>
          <w:rFonts w:ascii="Arial" w:hAnsi="Arial" w:cs="Arial"/>
        </w:rPr>
        <w:t xml:space="preserve"> For specific application requirements of other ESA BICs, please refer to their individual websites and application documents.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CE771" w14:textId="50D44112" w:rsidR="00D637FD" w:rsidRDefault="00D637FD">
    <w:pPr>
      <w:pStyle w:val="Header"/>
      <w:rPr>
        <w:rFonts w:cs="Arial"/>
        <w:sz w:val="20"/>
        <w:szCs w:val="20"/>
      </w:rPr>
    </w:pPr>
    <w:r>
      <w:rPr>
        <w:rFonts w:cs="Arial"/>
        <w:noProof/>
        <w:sz w:val="20"/>
        <w:szCs w:val="20"/>
      </w:rPr>
      <w:drawing>
        <wp:anchor distT="0" distB="0" distL="114300" distR="114300" simplePos="0" relativeHeight="251658240" behindDoc="0" locked="0" layoutInCell="1" allowOverlap="1" wp14:anchorId="130BEBD0" wp14:editId="37E039C3">
          <wp:simplePos x="0" y="0"/>
          <wp:positionH relativeFrom="column">
            <wp:posOffset>3440956</wp:posOffset>
          </wp:positionH>
          <wp:positionV relativeFrom="paragraph">
            <wp:posOffset>-89992</wp:posOffset>
          </wp:positionV>
          <wp:extent cx="2981325" cy="447675"/>
          <wp:effectExtent l="0" t="0" r="9525" b="9525"/>
          <wp:wrapSquare wrapText="bothSides"/>
          <wp:docPr id="128313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13081" name="Picture 128313081"/>
                  <pic:cNvPicPr/>
                </pic:nvPicPr>
                <pic:blipFill>
                  <a:blip r:embed="rId1"/>
                  <a:stretch>
                    <a:fillRect/>
                  </a:stretch>
                </pic:blipFill>
                <pic:spPr>
                  <a:xfrm>
                    <a:off x="0" y="0"/>
                    <a:ext cx="2981325" cy="447675"/>
                  </a:xfrm>
                  <a:prstGeom prst="rect">
                    <a:avLst/>
                  </a:prstGeom>
                </pic:spPr>
              </pic:pic>
            </a:graphicData>
          </a:graphic>
        </wp:anchor>
      </w:drawing>
    </w:r>
    <w:r w:rsidR="00827280">
      <w:rPr>
        <w:rFonts w:cs="Arial"/>
        <w:sz w:val="20"/>
        <w:szCs w:val="20"/>
      </w:rPr>
      <w:t xml:space="preserve">DTU Space – Internal </w:t>
    </w:r>
  </w:p>
  <w:p w14:paraId="59A70E67" w14:textId="6B5B1761" w:rsidR="001E6B77" w:rsidRPr="00F64D81" w:rsidRDefault="000B459D">
    <w:pPr>
      <w:pStyle w:val="Header"/>
      <w:rPr>
        <w:rFonts w:cs="Arial"/>
        <w:sz w:val="20"/>
        <w:szCs w:val="20"/>
      </w:rPr>
    </w:pPr>
    <w:r w:rsidRPr="00F64D81">
      <w:rPr>
        <w:rFonts w:cs="Arial"/>
        <w:sz w:val="20"/>
        <w:szCs w:val="20"/>
      </w:rPr>
      <w:t xml:space="preserve">ESA BIC-0034 - </w:t>
    </w:r>
    <w:r w:rsidR="001E6B77" w:rsidRPr="00F64D81">
      <w:rPr>
        <w:rFonts w:cs="Arial"/>
        <w:sz w:val="20"/>
        <w:szCs w:val="20"/>
      </w:rPr>
      <w:t xml:space="preserve">ESA BIC Application Form </w:t>
    </w:r>
    <w:r w:rsidR="009D372E">
      <w:rPr>
        <w:rFonts w:cs="Arial"/>
        <w:sz w:val="20"/>
        <w:szCs w:val="20"/>
      </w:rPr>
      <w:t>v1.0</w:t>
    </w:r>
    <w:r w:rsidR="001E6B77" w:rsidRPr="00F64D81">
      <w:rPr>
        <w:rFonts w:cs="Arial"/>
        <w:sz w:val="20"/>
        <w:szCs w:val="20"/>
      </w:rPr>
      <w:t xml:space="preserve"> – </w:t>
    </w:r>
    <w:r w:rsidR="009D372E" w:rsidRPr="009D372E">
      <w:rPr>
        <w:rFonts w:cs="Arial"/>
        <w:sz w:val="20"/>
        <w:szCs w:val="20"/>
      </w:rPr>
      <w:t>03/06</w:t>
    </w:r>
    <w:r w:rsidR="001E6B77" w:rsidRPr="009D372E">
      <w:rPr>
        <w:rFonts w:cs="Arial"/>
        <w:sz w:val="20"/>
        <w:szCs w:val="20"/>
      </w:rPr>
      <w:t>/202</w:t>
    </w:r>
    <w:r w:rsidR="00343E73" w:rsidRPr="009D372E">
      <w:rPr>
        <w:rFonts w:cs="Arial"/>
        <w:sz w:val="20"/>
        <w:szCs w:val="20"/>
      </w:rPr>
      <w:t>6</w:t>
    </w:r>
  </w:p>
  <w:p w14:paraId="31DA16DC" w14:textId="6CB0C2C8" w:rsidR="001E6B77" w:rsidRPr="00275949" w:rsidRDefault="001E6B77">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427A73"/>
    <w:multiLevelType w:val="hybridMultilevel"/>
    <w:tmpl w:val="A580BC0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7AA2249"/>
    <w:multiLevelType w:val="hybridMultilevel"/>
    <w:tmpl w:val="94D40D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70689F"/>
    <w:multiLevelType w:val="hybridMultilevel"/>
    <w:tmpl w:val="AC663D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D4401A"/>
    <w:multiLevelType w:val="hybridMultilevel"/>
    <w:tmpl w:val="FE3271BA"/>
    <w:lvl w:ilvl="0" w:tplc="05C250C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7CC265B"/>
    <w:multiLevelType w:val="multilevel"/>
    <w:tmpl w:val="6970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7304C9"/>
    <w:multiLevelType w:val="hybridMultilevel"/>
    <w:tmpl w:val="81C24D24"/>
    <w:lvl w:ilvl="0" w:tplc="478AECEA">
      <w:start w:val="2"/>
      <w:numFmt w:val="bullet"/>
      <w:lvlText w:val=""/>
      <w:lvlJc w:val="left"/>
      <w:pPr>
        <w:ind w:left="720" w:hanging="360"/>
      </w:pPr>
      <w:rPr>
        <w:rFonts w:ascii="Symbol" w:eastAsiaTheme="minorEastAsia"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DCA770D"/>
    <w:multiLevelType w:val="hybridMultilevel"/>
    <w:tmpl w:val="F7E48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8457BA"/>
    <w:multiLevelType w:val="hybridMultilevel"/>
    <w:tmpl w:val="8ABA8C4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28D38AA"/>
    <w:multiLevelType w:val="hybridMultilevel"/>
    <w:tmpl w:val="960A7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013EA6"/>
    <w:multiLevelType w:val="hybridMultilevel"/>
    <w:tmpl w:val="077454D4"/>
    <w:lvl w:ilvl="0" w:tplc="9A7C0A1A">
      <w:start w:val="1"/>
      <w:numFmt w:val="bullet"/>
      <w:lvlText w:val=""/>
      <w:lvlJc w:val="left"/>
      <w:pPr>
        <w:ind w:left="720" w:hanging="360"/>
      </w:pPr>
      <w:rPr>
        <w:rFonts w:ascii="Symbol" w:eastAsiaTheme="minorEastAsia"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D4183C"/>
    <w:multiLevelType w:val="hybridMultilevel"/>
    <w:tmpl w:val="CFF8DD96"/>
    <w:lvl w:ilvl="0" w:tplc="FFFFFFFF">
      <w:start w:val="1"/>
      <w:numFmt w:val="decimal"/>
      <w:lvlText w:val="%1."/>
      <w:lvlJc w:val="left"/>
      <w:pPr>
        <w:ind w:left="720" w:hanging="360"/>
      </w:pPr>
      <w:rPr>
        <w:rFonts w:hint="default"/>
      </w:rPr>
    </w:lvl>
    <w:lvl w:ilvl="1" w:tplc="8D86F4F4">
      <w:start w:val="1"/>
      <w:numFmt w:val="bullet"/>
      <w:lvlText w:val="o"/>
      <w:lvlJc w:val="left"/>
      <w:pPr>
        <w:ind w:left="1440" w:hanging="360"/>
      </w:pPr>
      <w:rPr>
        <w:rFonts w:ascii="Wingdings" w:hAnsi="Wingding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9460CE0"/>
    <w:multiLevelType w:val="hybridMultilevel"/>
    <w:tmpl w:val="90184C58"/>
    <w:lvl w:ilvl="0" w:tplc="DE04F068">
      <w:start w:val="1"/>
      <w:numFmt w:val="decimal"/>
      <w:pStyle w:val="Heading2"/>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681B24"/>
    <w:multiLevelType w:val="hybridMultilevel"/>
    <w:tmpl w:val="3C24A706"/>
    <w:lvl w:ilvl="0" w:tplc="FFFFFFFF">
      <w:start w:val="1"/>
      <w:numFmt w:val="lowerLetter"/>
      <w:lvlText w:val="%1."/>
      <w:lvlJc w:val="left"/>
      <w:pPr>
        <w:ind w:left="360" w:hanging="360"/>
      </w:pPr>
      <w:rPr>
        <w:b/>
        <w:bCs/>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CD162DA"/>
    <w:multiLevelType w:val="hybridMultilevel"/>
    <w:tmpl w:val="3C24A706"/>
    <w:lvl w:ilvl="0" w:tplc="FFFFFFFF">
      <w:start w:val="1"/>
      <w:numFmt w:val="lowerLetter"/>
      <w:lvlText w:val="%1."/>
      <w:lvlJc w:val="left"/>
      <w:pPr>
        <w:ind w:left="360" w:hanging="360"/>
      </w:pPr>
      <w:rPr>
        <w:b/>
        <w:bCs/>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FAF67D8"/>
    <w:multiLevelType w:val="hybridMultilevel"/>
    <w:tmpl w:val="45E4CC0C"/>
    <w:lvl w:ilvl="0" w:tplc="65DABDF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E14701"/>
    <w:multiLevelType w:val="hybridMultilevel"/>
    <w:tmpl w:val="DAE4091C"/>
    <w:lvl w:ilvl="0" w:tplc="0809000F">
      <w:start w:val="1"/>
      <w:numFmt w:val="decimal"/>
      <w:lvlText w:val="%1."/>
      <w:lvlJc w:val="left"/>
      <w:pPr>
        <w:ind w:left="360" w:hanging="360"/>
      </w:pPr>
      <w:rPr>
        <w:rFonts w:hint="default"/>
      </w:rPr>
    </w:lvl>
    <w:lvl w:ilvl="1" w:tplc="F7669EFE">
      <w:start w:val="1"/>
      <w:numFmt w:val="lowerLetter"/>
      <w:lvlText w:val="%2."/>
      <w:lvlJc w:val="left"/>
      <w:pPr>
        <w:ind w:left="360" w:hanging="360"/>
      </w:pPr>
      <w:rPr>
        <w:b/>
        <w:bCs/>
        <w:i w:val="0"/>
        <w:iCs/>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6E60611"/>
    <w:multiLevelType w:val="hybridMultilevel"/>
    <w:tmpl w:val="DB12D1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380DE7"/>
    <w:multiLevelType w:val="hybridMultilevel"/>
    <w:tmpl w:val="64CC475A"/>
    <w:lvl w:ilvl="0" w:tplc="C4DE0774">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B1506B6"/>
    <w:multiLevelType w:val="hybridMultilevel"/>
    <w:tmpl w:val="2E0C09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883003"/>
    <w:multiLevelType w:val="hybridMultilevel"/>
    <w:tmpl w:val="3C24A706"/>
    <w:lvl w:ilvl="0" w:tplc="F7669EFE">
      <w:start w:val="1"/>
      <w:numFmt w:val="lowerLetter"/>
      <w:lvlText w:val="%1."/>
      <w:lvlJc w:val="left"/>
      <w:pPr>
        <w:ind w:left="360" w:hanging="360"/>
      </w:pPr>
      <w:rPr>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0632A7"/>
    <w:multiLevelType w:val="hybridMultilevel"/>
    <w:tmpl w:val="3C24A706"/>
    <w:lvl w:ilvl="0" w:tplc="FFFFFFFF">
      <w:start w:val="1"/>
      <w:numFmt w:val="lowerLetter"/>
      <w:lvlText w:val="%1."/>
      <w:lvlJc w:val="left"/>
      <w:pPr>
        <w:ind w:left="360" w:hanging="360"/>
      </w:pPr>
      <w:rPr>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3EF6DF2"/>
    <w:multiLevelType w:val="hybridMultilevel"/>
    <w:tmpl w:val="7B9C90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8735FE"/>
    <w:multiLevelType w:val="hybridMultilevel"/>
    <w:tmpl w:val="2E445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E6322"/>
    <w:multiLevelType w:val="hybridMultilevel"/>
    <w:tmpl w:val="A56A5EA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D5444C0"/>
    <w:multiLevelType w:val="hybridMultilevel"/>
    <w:tmpl w:val="9BBC07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8D86F4F4">
      <w:start w:val="1"/>
      <w:numFmt w:val="bullet"/>
      <w:lvlText w:val="o"/>
      <w:lvlJc w:val="left"/>
      <w:pPr>
        <w:ind w:left="2340" w:hanging="36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E72819"/>
    <w:multiLevelType w:val="hybridMultilevel"/>
    <w:tmpl w:val="3C24A706"/>
    <w:lvl w:ilvl="0" w:tplc="FFFFFFFF">
      <w:start w:val="1"/>
      <w:numFmt w:val="lowerLetter"/>
      <w:lvlText w:val="%1."/>
      <w:lvlJc w:val="left"/>
      <w:pPr>
        <w:ind w:left="360" w:hanging="360"/>
      </w:pPr>
      <w:rPr>
        <w:b/>
        <w:bCs/>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28662250">
    <w:abstractNumId w:val="8"/>
  </w:num>
  <w:num w:numId="2" w16cid:durableId="1649246069">
    <w:abstractNumId w:val="6"/>
  </w:num>
  <w:num w:numId="3" w16cid:durableId="2122408385">
    <w:abstractNumId w:val="5"/>
  </w:num>
  <w:num w:numId="4" w16cid:durableId="196966688">
    <w:abstractNumId w:val="4"/>
  </w:num>
  <w:num w:numId="5" w16cid:durableId="1518229082">
    <w:abstractNumId w:val="7"/>
  </w:num>
  <w:num w:numId="6" w16cid:durableId="166209496">
    <w:abstractNumId w:val="3"/>
  </w:num>
  <w:num w:numId="7" w16cid:durableId="820317237">
    <w:abstractNumId w:val="2"/>
  </w:num>
  <w:num w:numId="8" w16cid:durableId="1798252026">
    <w:abstractNumId w:val="1"/>
  </w:num>
  <w:num w:numId="9" w16cid:durableId="1417677953">
    <w:abstractNumId w:val="0"/>
  </w:num>
  <w:num w:numId="10" w16cid:durableId="832337354">
    <w:abstractNumId w:val="16"/>
  </w:num>
  <w:num w:numId="11" w16cid:durableId="1390693187">
    <w:abstractNumId w:val="25"/>
  </w:num>
  <w:num w:numId="12" w16cid:durableId="2036273978">
    <w:abstractNumId w:val="28"/>
  </w:num>
  <w:num w:numId="13" w16cid:durableId="1055468324">
    <w:abstractNumId w:val="34"/>
  </w:num>
  <w:num w:numId="14" w16cid:durableId="1147747227">
    <w:abstractNumId w:val="26"/>
  </w:num>
  <w:num w:numId="15" w16cid:durableId="1058364237">
    <w:abstractNumId w:val="31"/>
  </w:num>
  <w:num w:numId="16" w16cid:durableId="423500821">
    <w:abstractNumId w:val="13"/>
  </w:num>
  <w:num w:numId="17" w16cid:durableId="1879270158">
    <w:abstractNumId w:val="20"/>
  </w:num>
  <w:num w:numId="18" w16cid:durableId="1783960995">
    <w:abstractNumId w:val="24"/>
  </w:num>
  <w:num w:numId="19" w16cid:durableId="117988465">
    <w:abstractNumId w:val="33"/>
  </w:num>
  <w:num w:numId="20" w16cid:durableId="126289104">
    <w:abstractNumId w:val="11"/>
  </w:num>
  <w:num w:numId="21" w16cid:durableId="1570991910">
    <w:abstractNumId w:val="21"/>
  </w:num>
  <w:num w:numId="22" w16cid:durableId="1426657117">
    <w:abstractNumId w:val="18"/>
  </w:num>
  <w:num w:numId="23" w16cid:durableId="2027633060">
    <w:abstractNumId w:val="12"/>
  </w:num>
  <w:num w:numId="24" w16cid:durableId="1634754624">
    <w:abstractNumId w:val="19"/>
  </w:num>
  <w:num w:numId="25" w16cid:durableId="1356153001">
    <w:abstractNumId w:val="29"/>
  </w:num>
  <w:num w:numId="26" w16cid:durableId="2030644248">
    <w:abstractNumId w:val="30"/>
  </w:num>
  <w:num w:numId="27" w16cid:durableId="1983387267">
    <w:abstractNumId w:val="22"/>
  </w:num>
  <w:num w:numId="28" w16cid:durableId="2092118893">
    <w:abstractNumId w:val="35"/>
  </w:num>
  <w:num w:numId="29" w16cid:durableId="416289453">
    <w:abstractNumId w:val="23"/>
  </w:num>
  <w:num w:numId="30" w16cid:durableId="1547597031">
    <w:abstractNumId w:val="9"/>
  </w:num>
  <w:num w:numId="31" w16cid:durableId="582880491">
    <w:abstractNumId w:val="10"/>
  </w:num>
  <w:num w:numId="32" w16cid:durableId="725570109">
    <w:abstractNumId w:val="14"/>
  </w:num>
  <w:num w:numId="33" w16cid:durableId="1891916298">
    <w:abstractNumId w:val="15"/>
  </w:num>
  <w:num w:numId="34" w16cid:durableId="149903875">
    <w:abstractNumId w:val="27"/>
  </w:num>
  <w:num w:numId="35" w16cid:durableId="1092239035">
    <w:abstractNumId w:val="17"/>
  </w:num>
  <w:num w:numId="36" w16cid:durableId="152498082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25E4"/>
    <w:rsid w:val="00004B9B"/>
    <w:rsid w:val="00006D37"/>
    <w:rsid w:val="0001189F"/>
    <w:rsid w:val="0001274C"/>
    <w:rsid w:val="00013BB2"/>
    <w:rsid w:val="00013DE5"/>
    <w:rsid w:val="00013E96"/>
    <w:rsid w:val="0001432D"/>
    <w:rsid w:val="0001460F"/>
    <w:rsid w:val="00015F8E"/>
    <w:rsid w:val="0001753C"/>
    <w:rsid w:val="00017C3D"/>
    <w:rsid w:val="00017E2B"/>
    <w:rsid w:val="00017FEA"/>
    <w:rsid w:val="00021D97"/>
    <w:rsid w:val="000244A7"/>
    <w:rsid w:val="00025B7F"/>
    <w:rsid w:val="00027523"/>
    <w:rsid w:val="000304F9"/>
    <w:rsid w:val="00030704"/>
    <w:rsid w:val="0003349C"/>
    <w:rsid w:val="00034616"/>
    <w:rsid w:val="00036560"/>
    <w:rsid w:val="00040851"/>
    <w:rsid w:val="00040D54"/>
    <w:rsid w:val="00041E79"/>
    <w:rsid w:val="00042062"/>
    <w:rsid w:val="000445B0"/>
    <w:rsid w:val="00047BAD"/>
    <w:rsid w:val="000570CC"/>
    <w:rsid w:val="0006063C"/>
    <w:rsid w:val="000626B2"/>
    <w:rsid w:val="0006658A"/>
    <w:rsid w:val="00067B4D"/>
    <w:rsid w:val="000713C6"/>
    <w:rsid w:val="000729EC"/>
    <w:rsid w:val="00074697"/>
    <w:rsid w:val="000756D6"/>
    <w:rsid w:val="00075B7C"/>
    <w:rsid w:val="00077415"/>
    <w:rsid w:val="00077780"/>
    <w:rsid w:val="0008070B"/>
    <w:rsid w:val="000879B8"/>
    <w:rsid w:val="00092EF4"/>
    <w:rsid w:val="00093180"/>
    <w:rsid w:val="000933A7"/>
    <w:rsid w:val="00093BD0"/>
    <w:rsid w:val="00095CA6"/>
    <w:rsid w:val="000A0EA0"/>
    <w:rsid w:val="000A1CB4"/>
    <w:rsid w:val="000A2D48"/>
    <w:rsid w:val="000A3CD9"/>
    <w:rsid w:val="000A4DB0"/>
    <w:rsid w:val="000A7402"/>
    <w:rsid w:val="000B3C96"/>
    <w:rsid w:val="000B459D"/>
    <w:rsid w:val="000B6D74"/>
    <w:rsid w:val="000C24A5"/>
    <w:rsid w:val="000C3403"/>
    <w:rsid w:val="000C347C"/>
    <w:rsid w:val="000C3F9A"/>
    <w:rsid w:val="000C5070"/>
    <w:rsid w:val="000C6745"/>
    <w:rsid w:val="000C7843"/>
    <w:rsid w:val="000D020D"/>
    <w:rsid w:val="000D1B1D"/>
    <w:rsid w:val="000D22BA"/>
    <w:rsid w:val="000D24D4"/>
    <w:rsid w:val="000D4639"/>
    <w:rsid w:val="000D5211"/>
    <w:rsid w:val="000D6621"/>
    <w:rsid w:val="000D6B4A"/>
    <w:rsid w:val="000E09C5"/>
    <w:rsid w:val="000E6D59"/>
    <w:rsid w:val="000E74CA"/>
    <w:rsid w:val="000F1220"/>
    <w:rsid w:val="000F429C"/>
    <w:rsid w:val="000F6C56"/>
    <w:rsid w:val="00101697"/>
    <w:rsid w:val="00101D09"/>
    <w:rsid w:val="00102117"/>
    <w:rsid w:val="00103E82"/>
    <w:rsid w:val="00104AB7"/>
    <w:rsid w:val="0010515F"/>
    <w:rsid w:val="0010533C"/>
    <w:rsid w:val="00105534"/>
    <w:rsid w:val="00105F01"/>
    <w:rsid w:val="0010654A"/>
    <w:rsid w:val="00111B0A"/>
    <w:rsid w:val="00112877"/>
    <w:rsid w:val="001138BC"/>
    <w:rsid w:val="001149B7"/>
    <w:rsid w:val="00114E5C"/>
    <w:rsid w:val="0011753B"/>
    <w:rsid w:val="00122FB3"/>
    <w:rsid w:val="001231D3"/>
    <w:rsid w:val="0012470A"/>
    <w:rsid w:val="00126412"/>
    <w:rsid w:val="00126C6E"/>
    <w:rsid w:val="00131D6C"/>
    <w:rsid w:val="00132FBB"/>
    <w:rsid w:val="00135955"/>
    <w:rsid w:val="00145AEF"/>
    <w:rsid w:val="001500D7"/>
    <w:rsid w:val="0015074B"/>
    <w:rsid w:val="00151752"/>
    <w:rsid w:val="00151868"/>
    <w:rsid w:val="00153614"/>
    <w:rsid w:val="00153C73"/>
    <w:rsid w:val="00154285"/>
    <w:rsid w:val="00154A6C"/>
    <w:rsid w:val="001556C8"/>
    <w:rsid w:val="00157C80"/>
    <w:rsid w:val="0016172B"/>
    <w:rsid w:val="001711F2"/>
    <w:rsid w:val="00174D30"/>
    <w:rsid w:val="00175E52"/>
    <w:rsid w:val="00176467"/>
    <w:rsid w:val="00177869"/>
    <w:rsid w:val="00180476"/>
    <w:rsid w:val="0018180A"/>
    <w:rsid w:val="001857C8"/>
    <w:rsid w:val="001858A7"/>
    <w:rsid w:val="00186237"/>
    <w:rsid w:val="00186631"/>
    <w:rsid w:val="001874F1"/>
    <w:rsid w:val="001915EA"/>
    <w:rsid w:val="00191638"/>
    <w:rsid w:val="00191EC4"/>
    <w:rsid w:val="00194469"/>
    <w:rsid w:val="001947F2"/>
    <w:rsid w:val="00194F7D"/>
    <w:rsid w:val="001962C2"/>
    <w:rsid w:val="001A414A"/>
    <w:rsid w:val="001A60DD"/>
    <w:rsid w:val="001A675E"/>
    <w:rsid w:val="001B0EA5"/>
    <w:rsid w:val="001B425B"/>
    <w:rsid w:val="001B745C"/>
    <w:rsid w:val="001C0472"/>
    <w:rsid w:val="001C109B"/>
    <w:rsid w:val="001C24F8"/>
    <w:rsid w:val="001C47AF"/>
    <w:rsid w:val="001C4956"/>
    <w:rsid w:val="001C6315"/>
    <w:rsid w:val="001D0E22"/>
    <w:rsid w:val="001D100D"/>
    <w:rsid w:val="001D1274"/>
    <w:rsid w:val="001D1B09"/>
    <w:rsid w:val="001D4364"/>
    <w:rsid w:val="001D6FA7"/>
    <w:rsid w:val="001E1286"/>
    <w:rsid w:val="001E4422"/>
    <w:rsid w:val="001E5759"/>
    <w:rsid w:val="001E5BC3"/>
    <w:rsid w:val="001E61EB"/>
    <w:rsid w:val="001E63AD"/>
    <w:rsid w:val="001E6B77"/>
    <w:rsid w:val="001F3151"/>
    <w:rsid w:val="001F4226"/>
    <w:rsid w:val="001F5A34"/>
    <w:rsid w:val="001F685B"/>
    <w:rsid w:val="001F6DE8"/>
    <w:rsid w:val="001F7E5C"/>
    <w:rsid w:val="002031C9"/>
    <w:rsid w:val="00205068"/>
    <w:rsid w:val="00205092"/>
    <w:rsid w:val="00205A60"/>
    <w:rsid w:val="002104AD"/>
    <w:rsid w:val="00211E0A"/>
    <w:rsid w:val="00213062"/>
    <w:rsid w:val="0021344D"/>
    <w:rsid w:val="00214BB2"/>
    <w:rsid w:val="0021565D"/>
    <w:rsid w:val="00216E08"/>
    <w:rsid w:val="00217A54"/>
    <w:rsid w:val="002228D0"/>
    <w:rsid w:val="00224209"/>
    <w:rsid w:val="00231DCB"/>
    <w:rsid w:val="002345B6"/>
    <w:rsid w:val="00235B40"/>
    <w:rsid w:val="00236552"/>
    <w:rsid w:val="0023716E"/>
    <w:rsid w:val="0023748E"/>
    <w:rsid w:val="002408BF"/>
    <w:rsid w:val="00242088"/>
    <w:rsid w:val="002424A6"/>
    <w:rsid w:val="00244B62"/>
    <w:rsid w:val="00246933"/>
    <w:rsid w:val="00247DCC"/>
    <w:rsid w:val="00251F72"/>
    <w:rsid w:val="002541B0"/>
    <w:rsid w:val="0025638D"/>
    <w:rsid w:val="002574BC"/>
    <w:rsid w:val="002576F2"/>
    <w:rsid w:val="00263749"/>
    <w:rsid w:val="00263C7D"/>
    <w:rsid w:val="002642AB"/>
    <w:rsid w:val="002658C9"/>
    <w:rsid w:val="00270154"/>
    <w:rsid w:val="00270267"/>
    <w:rsid w:val="00275949"/>
    <w:rsid w:val="00276D99"/>
    <w:rsid w:val="00276E25"/>
    <w:rsid w:val="00281B7F"/>
    <w:rsid w:val="002820C1"/>
    <w:rsid w:val="0028331D"/>
    <w:rsid w:val="00284A6B"/>
    <w:rsid w:val="00286754"/>
    <w:rsid w:val="00290D6B"/>
    <w:rsid w:val="002917FE"/>
    <w:rsid w:val="00293357"/>
    <w:rsid w:val="0029347C"/>
    <w:rsid w:val="002941AB"/>
    <w:rsid w:val="00295744"/>
    <w:rsid w:val="0029632E"/>
    <w:rsid w:val="0029639D"/>
    <w:rsid w:val="002A1BFE"/>
    <w:rsid w:val="002A531D"/>
    <w:rsid w:val="002A6621"/>
    <w:rsid w:val="002A6731"/>
    <w:rsid w:val="002A6C1A"/>
    <w:rsid w:val="002B0ACB"/>
    <w:rsid w:val="002B4347"/>
    <w:rsid w:val="002B48F6"/>
    <w:rsid w:val="002B5119"/>
    <w:rsid w:val="002C0FCD"/>
    <w:rsid w:val="002C1229"/>
    <w:rsid w:val="002C128D"/>
    <w:rsid w:val="002C2928"/>
    <w:rsid w:val="002C76A1"/>
    <w:rsid w:val="002D0631"/>
    <w:rsid w:val="002D1D66"/>
    <w:rsid w:val="002D23C2"/>
    <w:rsid w:val="002D3CC5"/>
    <w:rsid w:val="002D47B4"/>
    <w:rsid w:val="002D5EDD"/>
    <w:rsid w:val="002D758E"/>
    <w:rsid w:val="002E020B"/>
    <w:rsid w:val="002E1CDA"/>
    <w:rsid w:val="002E3546"/>
    <w:rsid w:val="002E3A9C"/>
    <w:rsid w:val="002E72D4"/>
    <w:rsid w:val="002F1F91"/>
    <w:rsid w:val="002F373E"/>
    <w:rsid w:val="002F433B"/>
    <w:rsid w:val="002F6C54"/>
    <w:rsid w:val="002F7FF3"/>
    <w:rsid w:val="00300997"/>
    <w:rsid w:val="00300FA3"/>
    <w:rsid w:val="00302B99"/>
    <w:rsid w:val="00305DD9"/>
    <w:rsid w:val="00310B6E"/>
    <w:rsid w:val="00310EF8"/>
    <w:rsid w:val="00313A23"/>
    <w:rsid w:val="00315C51"/>
    <w:rsid w:val="0031711A"/>
    <w:rsid w:val="003176EE"/>
    <w:rsid w:val="00322D26"/>
    <w:rsid w:val="003244AB"/>
    <w:rsid w:val="00324A97"/>
    <w:rsid w:val="00325583"/>
    <w:rsid w:val="00326463"/>
    <w:rsid w:val="00326F90"/>
    <w:rsid w:val="0032703E"/>
    <w:rsid w:val="003270CF"/>
    <w:rsid w:val="00327FE7"/>
    <w:rsid w:val="003304B9"/>
    <w:rsid w:val="0033153A"/>
    <w:rsid w:val="003317B1"/>
    <w:rsid w:val="00331EF7"/>
    <w:rsid w:val="00332117"/>
    <w:rsid w:val="00336AA0"/>
    <w:rsid w:val="00336DF4"/>
    <w:rsid w:val="00337297"/>
    <w:rsid w:val="0034327B"/>
    <w:rsid w:val="00343E73"/>
    <w:rsid w:val="0034579E"/>
    <w:rsid w:val="0034727F"/>
    <w:rsid w:val="00347443"/>
    <w:rsid w:val="003477D0"/>
    <w:rsid w:val="00351279"/>
    <w:rsid w:val="003535FE"/>
    <w:rsid w:val="003563C6"/>
    <w:rsid w:val="00356EE1"/>
    <w:rsid w:val="0036133D"/>
    <w:rsid w:val="0036285D"/>
    <w:rsid w:val="00363FE3"/>
    <w:rsid w:val="00365E6F"/>
    <w:rsid w:val="00367C09"/>
    <w:rsid w:val="0037324C"/>
    <w:rsid w:val="003744D6"/>
    <w:rsid w:val="00374AC7"/>
    <w:rsid w:val="00381B3F"/>
    <w:rsid w:val="003846CB"/>
    <w:rsid w:val="00384E3B"/>
    <w:rsid w:val="00392AA8"/>
    <w:rsid w:val="0039586B"/>
    <w:rsid w:val="00397F2C"/>
    <w:rsid w:val="003A129D"/>
    <w:rsid w:val="003A2CDE"/>
    <w:rsid w:val="003A3E10"/>
    <w:rsid w:val="003A7850"/>
    <w:rsid w:val="003B0912"/>
    <w:rsid w:val="003B1578"/>
    <w:rsid w:val="003B17B2"/>
    <w:rsid w:val="003B214C"/>
    <w:rsid w:val="003B4A7B"/>
    <w:rsid w:val="003B5010"/>
    <w:rsid w:val="003B63FC"/>
    <w:rsid w:val="003B6D66"/>
    <w:rsid w:val="003B6E51"/>
    <w:rsid w:val="003B6E77"/>
    <w:rsid w:val="003C342C"/>
    <w:rsid w:val="003D0D95"/>
    <w:rsid w:val="003D108B"/>
    <w:rsid w:val="003D2782"/>
    <w:rsid w:val="003D396B"/>
    <w:rsid w:val="003D5BA5"/>
    <w:rsid w:val="003E00F3"/>
    <w:rsid w:val="003E0CF7"/>
    <w:rsid w:val="003E1416"/>
    <w:rsid w:val="003E285D"/>
    <w:rsid w:val="003E4173"/>
    <w:rsid w:val="003F149B"/>
    <w:rsid w:val="003F24F3"/>
    <w:rsid w:val="003F2B02"/>
    <w:rsid w:val="003F49C2"/>
    <w:rsid w:val="003F551B"/>
    <w:rsid w:val="003F57AC"/>
    <w:rsid w:val="003F676A"/>
    <w:rsid w:val="003F6A00"/>
    <w:rsid w:val="003F72D0"/>
    <w:rsid w:val="003F7B3A"/>
    <w:rsid w:val="003F7B99"/>
    <w:rsid w:val="00400BC5"/>
    <w:rsid w:val="00400EF8"/>
    <w:rsid w:val="00405C34"/>
    <w:rsid w:val="004064F6"/>
    <w:rsid w:val="00407772"/>
    <w:rsid w:val="00407BE8"/>
    <w:rsid w:val="00407E40"/>
    <w:rsid w:val="00413D70"/>
    <w:rsid w:val="0041480F"/>
    <w:rsid w:val="00414B0B"/>
    <w:rsid w:val="0041718A"/>
    <w:rsid w:val="00420270"/>
    <w:rsid w:val="00420FCB"/>
    <w:rsid w:val="00423C91"/>
    <w:rsid w:val="00425D04"/>
    <w:rsid w:val="00426F6C"/>
    <w:rsid w:val="00430349"/>
    <w:rsid w:val="00433718"/>
    <w:rsid w:val="0043498C"/>
    <w:rsid w:val="00436828"/>
    <w:rsid w:val="00436CFD"/>
    <w:rsid w:val="00437AF6"/>
    <w:rsid w:val="004405E1"/>
    <w:rsid w:val="00443B5D"/>
    <w:rsid w:val="004440E4"/>
    <w:rsid w:val="00452063"/>
    <w:rsid w:val="0045346A"/>
    <w:rsid w:val="00453883"/>
    <w:rsid w:val="00454921"/>
    <w:rsid w:val="00456E39"/>
    <w:rsid w:val="00464B2B"/>
    <w:rsid w:val="00464CC9"/>
    <w:rsid w:val="0046501B"/>
    <w:rsid w:val="00465B60"/>
    <w:rsid w:val="00470839"/>
    <w:rsid w:val="00470CB2"/>
    <w:rsid w:val="0047180F"/>
    <w:rsid w:val="0047188E"/>
    <w:rsid w:val="00472C83"/>
    <w:rsid w:val="004761CC"/>
    <w:rsid w:val="00483783"/>
    <w:rsid w:val="00484C99"/>
    <w:rsid w:val="00486905"/>
    <w:rsid w:val="00486ED1"/>
    <w:rsid w:val="0049005D"/>
    <w:rsid w:val="00490B62"/>
    <w:rsid w:val="00491C62"/>
    <w:rsid w:val="00493099"/>
    <w:rsid w:val="00493F31"/>
    <w:rsid w:val="0049459D"/>
    <w:rsid w:val="00496A32"/>
    <w:rsid w:val="00497D2D"/>
    <w:rsid w:val="004A242D"/>
    <w:rsid w:val="004A2CC8"/>
    <w:rsid w:val="004A55C2"/>
    <w:rsid w:val="004A5EF7"/>
    <w:rsid w:val="004A6BF7"/>
    <w:rsid w:val="004B293E"/>
    <w:rsid w:val="004B4757"/>
    <w:rsid w:val="004B65AC"/>
    <w:rsid w:val="004B7382"/>
    <w:rsid w:val="004B7BAD"/>
    <w:rsid w:val="004C081F"/>
    <w:rsid w:val="004C1EF4"/>
    <w:rsid w:val="004C2D7B"/>
    <w:rsid w:val="004C403E"/>
    <w:rsid w:val="004C442A"/>
    <w:rsid w:val="004C60B7"/>
    <w:rsid w:val="004C7D34"/>
    <w:rsid w:val="004D1F97"/>
    <w:rsid w:val="004D2238"/>
    <w:rsid w:val="004D39F3"/>
    <w:rsid w:val="004D4176"/>
    <w:rsid w:val="004D5657"/>
    <w:rsid w:val="004D7D80"/>
    <w:rsid w:val="004E4365"/>
    <w:rsid w:val="004E5C61"/>
    <w:rsid w:val="004F061C"/>
    <w:rsid w:val="004F3646"/>
    <w:rsid w:val="004F4C64"/>
    <w:rsid w:val="004F5C3C"/>
    <w:rsid w:val="004F5F97"/>
    <w:rsid w:val="0050115B"/>
    <w:rsid w:val="005018BF"/>
    <w:rsid w:val="00502AD4"/>
    <w:rsid w:val="0050591C"/>
    <w:rsid w:val="005059B9"/>
    <w:rsid w:val="0050767B"/>
    <w:rsid w:val="00507B48"/>
    <w:rsid w:val="00511D1D"/>
    <w:rsid w:val="005124B6"/>
    <w:rsid w:val="005127A6"/>
    <w:rsid w:val="005128C3"/>
    <w:rsid w:val="00513196"/>
    <w:rsid w:val="00513C4A"/>
    <w:rsid w:val="00515547"/>
    <w:rsid w:val="00522135"/>
    <w:rsid w:val="00523B38"/>
    <w:rsid w:val="005260B5"/>
    <w:rsid w:val="0052757C"/>
    <w:rsid w:val="00531A80"/>
    <w:rsid w:val="0053250E"/>
    <w:rsid w:val="00537993"/>
    <w:rsid w:val="00537F76"/>
    <w:rsid w:val="0054057F"/>
    <w:rsid w:val="005407E7"/>
    <w:rsid w:val="0054144E"/>
    <w:rsid w:val="00541750"/>
    <w:rsid w:val="00541F45"/>
    <w:rsid w:val="005471DF"/>
    <w:rsid w:val="00547E1A"/>
    <w:rsid w:val="005503E4"/>
    <w:rsid w:val="0055136F"/>
    <w:rsid w:val="005568BE"/>
    <w:rsid w:val="005619A9"/>
    <w:rsid w:val="00561EE8"/>
    <w:rsid w:val="00564669"/>
    <w:rsid w:val="005650F7"/>
    <w:rsid w:val="00565E04"/>
    <w:rsid w:val="0056634B"/>
    <w:rsid w:val="0056650D"/>
    <w:rsid w:val="00570E3C"/>
    <w:rsid w:val="005717F1"/>
    <w:rsid w:val="0057285A"/>
    <w:rsid w:val="0057532C"/>
    <w:rsid w:val="0057622C"/>
    <w:rsid w:val="0057659E"/>
    <w:rsid w:val="00576898"/>
    <w:rsid w:val="00576DC0"/>
    <w:rsid w:val="0057769F"/>
    <w:rsid w:val="00583E81"/>
    <w:rsid w:val="00590672"/>
    <w:rsid w:val="00590BCB"/>
    <w:rsid w:val="0059150C"/>
    <w:rsid w:val="00595ABE"/>
    <w:rsid w:val="00595B4D"/>
    <w:rsid w:val="005962E6"/>
    <w:rsid w:val="005A111E"/>
    <w:rsid w:val="005A3090"/>
    <w:rsid w:val="005A39C8"/>
    <w:rsid w:val="005A4116"/>
    <w:rsid w:val="005A5CDC"/>
    <w:rsid w:val="005B0A59"/>
    <w:rsid w:val="005B1362"/>
    <w:rsid w:val="005B413A"/>
    <w:rsid w:val="005B4F06"/>
    <w:rsid w:val="005B65DA"/>
    <w:rsid w:val="005B7B0C"/>
    <w:rsid w:val="005B7B76"/>
    <w:rsid w:val="005C00CD"/>
    <w:rsid w:val="005C14CC"/>
    <w:rsid w:val="005C1616"/>
    <w:rsid w:val="005C1975"/>
    <w:rsid w:val="005C2E2F"/>
    <w:rsid w:val="005C5D40"/>
    <w:rsid w:val="005D25D0"/>
    <w:rsid w:val="005D4648"/>
    <w:rsid w:val="005D52D1"/>
    <w:rsid w:val="005E10FC"/>
    <w:rsid w:val="005E3EBC"/>
    <w:rsid w:val="005E4867"/>
    <w:rsid w:val="005E65D2"/>
    <w:rsid w:val="005F0865"/>
    <w:rsid w:val="005F103C"/>
    <w:rsid w:val="005F2B1D"/>
    <w:rsid w:val="005F2E00"/>
    <w:rsid w:val="005F2EB2"/>
    <w:rsid w:val="005F4130"/>
    <w:rsid w:val="005F5105"/>
    <w:rsid w:val="005F71FE"/>
    <w:rsid w:val="00600069"/>
    <w:rsid w:val="006011C3"/>
    <w:rsid w:val="006016A5"/>
    <w:rsid w:val="00604F25"/>
    <w:rsid w:val="00607843"/>
    <w:rsid w:val="006106E1"/>
    <w:rsid w:val="0061188E"/>
    <w:rsid w:val="0061193E"/>
    <w:rsid w:val="00612BE5"/>
    <w:rsid w:val="00613AD0"/>
    <w:rsid w:val="0061479B"/>
    <w:rsid w:val="006148F9"/>
    <w:rsid w:val="006156A3"/>
    <w:rsid w:val="0062205D"/>
    <w:rsid w:val="00622BD9"/>
    <w:rsid w:val="00631577"/>
    <w:rsid w:val="00632308"/>
    <w:rsid w:val="006362A9"/>
    <w:rsid w:val="00636AB1"/>
    <w:rsid w:val="006402B4"/>
    <w:rsid w:val="00641990"/>
    <w:rsid w:val="00641B9E"/>
    <w:rsid w:val="006426CD"/>
    <w:rsid w:val="00642B88"/>
    <w:rsid w:val="006432D9"/>
    <w:rsid w:val="006452CB"/>
    <w:rsid w:val="00647B67"/>
    <w:rsid w:val="00647BBD"/>
    <w:rsid w:val="00652581"/>
    <w:rsid w:val="00653374"/>
    <w:rsid w:val="00654EF7"/>
    <w:rsid w:val="00655468"/>
    <w:rsid w:val="00656303"/>
    <w:rsid w:val="00656F9F"/>
    <w:rsid w:val="00662148"/>
    <w:rsid w:val="0066226A"/>
    <w:rsid w:val="00662B96"/>
    <w:rsid w:val="00663543"/>
    <w:rsid w:val="006642E0"/>
    <w:rsid w:val="006660A6"/>
    <w:rsid w:val="00666DC8"/>
    <w:rsid w:val="00667649"/>
    <w:rsid w:val="00670176"/>
    <w:rsid w:val="0067052A"/>
    <w:rsid w:val="0067584B"/>
    <w:rsid w:val="0067655E"/>
    <w:rsid w:val="00686C96"/>
    <w:rsid w:val="00690A62"/>
    <w:rsid w:val="0069166A"/>
    <w:rsid w:val="0069351A"/>
    <w:rsid w:val="0069379E"/>
    <w:rsid w:val="006938F9"/>
    <w:rsid w:val="006A053C"/>
    <w:rsid w:val="006A194A"/>
    <w:rsid w:val="006A2DE1"/>
    <w:rsid w:val="006A46AB"/>
    <w:rsid w:val="006A5506"/>
    <w:rsid w:val="006A5889"/>
    <w:rsid w:val="006B0C19"/>
    <w:rsid w:val="006B4485"/>
    <w:rsid w:val="006B45CC"/>
    <w:rsid w:val="006B6351"/>
    <w:rsid w:val="006B6A29"/>
    <w:rsid w:val="006C002B"/>
    <w:rsid w:val="006C07CF"/>
    <w:rsid w:val="006C1B48"/>
    <w:rsid w:val="006C441A"/>
    <w:rsid w:val="006C68CA"/>
    <w:rsid w:val="006D1039"/>
    <w:rsid w:val="006D4732"/>
    <w:rsid w:val="006D61A5"/>
    <w:rsid w:val="006D6BA9"/>
    <w:rsid w:val="006E1B27"/>
    <w:rsid w:val="006E37BF"/>
    <w:rsid w:val="006E6DD8"/>
    <w:rsid w:val="006F1ED7"/>
    <w:rsid w:val="006F3362"/>
    <w:rsid w:val="0070207C"/>
    <w:rsid w:val="00703C7A"/>
    <w:rsid w:val="00707531"/>
    <w:rsid w:val="00710A03"/>
    <w:rsid w:val="00710CD3"/>
    <w:rsid w:val="0071196E"/>
    <w:rsid w:val="00711D72"/>
    <w:rsid w:val="007156A0"/>
    <w:rsid w:val="00715891"/>
    <w:rsid w:val="007169FD"/>
    <w:rsid w:val="00717290"/>
    <w:rsid w:val="00725C36"/>
    <w:rsid w:val="007261E6"/>
    <w:rsid w:val="00726678"/>
    <w:rsid w:val="00726809"/>
    <w:rsid w:val="00727CB2"/>
    <w:rsid w:val="0073449B"/>
    <w:rsid w:val="00734508"/>
    <w:rsid w:val="00734C86"/>
    <w:rsid w:val="00735896"/>
    <w:rsid w:val="00736935"/>
    <w:rsid w:val="0073706F"/>
    <w:rsid w:val="007405BD"/>
    <w:rsid w:val="007434AA"/>
    <w:rsid w:val="00744D2E"/>
    <w:rsid w:val="00745C67"/>
    <w:rsid w:val="00746570"/>
    <w:rsid w:val="007513F5"/>
    <w:rsid w:val="0075291D"/>
    <w:rsid w:val="007538EF"/>
    <w:rsid w:val="0075457E"/>
    <w:rsid w:val="00756FBE"/>
    <w:rsid w:val="00757F9B"/>
    <w:rsid w:val="00761313"/>
    <w:rsid w:val="00764759"/>
    <w:rsid w:val="00766680"/>
    <w:rsid w:val="00766FA1"/>
    <w:rsid w:val="00772B1E"/>
    <w:rsid w:val="00772F1B"/>
    <w:rsid w:val="00775D52"/>
    <w:rsid w:val="007821A9"/>
    <w:rsid w:val="0078274C"/>
    <w:rsid w:val="007841B6"/>
    <w:rsid w:val="00785521"/>
    <w:rsid w:val="00785AFA"/>
    <w:rsid w:val="00786963"/>
    <w:rsid w:val="00786ADB"/>
    <w:rsid w:val="007879FE"/>
    <w:rsid w:val="00793F31"/>
    <w:rsid w:val="00796ED8"/>
    <w:rsid w:val="00796EDD"/>
    <w:rsid w:val="007976AA"/>
    <w:rsid w:val="007A1A2A"/>
    <w:rsid w:val="007A1B65"/>
    <w:rsid w:val="007A2CAB"/>
    <w:rsid w:val="007A3DD4"/>
    <w:rsid w:val="007A62CB"/>
    <w:rsid w:val="007A662A"/>
    <w:rsid w:val="007A6EC6"/>
    <w:rsid w:val="007B14CA"/>
    <w:rsid w:val="007B52B4"/>
    <w:rsid w:val="007B673A"/>
    <w:rsid w:val="007B7909"/>
    <w:rsid w:val="007C32D1"/>
    <w:rsid w:val="007C3FB3"/>
    <w:rsid w:val="007C62D5"/>
    <w:rsid w:val="007D074F"/>
    <w:rsid w:val="007D1250"/>
    <w:rsid w:val="007D1A7E"/>
    <w:rsid w:val="007D1FF0"/>
    <w:rsid w:val="007D39B2"/>
    <w:rsid w:val="007D67A3"/>
    <w:rsid w:val="007D7B17"/>
    <w:rsid w:val="007E0D88"/>
    <w:rsid w:val="007E29DB"/>
    <w:rsid w:val="007F015A"/>
    <w:rsid w:val="007F1C2E"/>
    <w:rsid w:val="007F34D2"/>
    <w:rsid w:val="007F6321"/>
    <w:rsid w:val="007F7631"/>
    <w:rsid w:val="008006DB"/>
    <w:rsid w:val="0080194B"/>
    <w:rsid w:val="00802730"/>
    <w:rsid w:val="00802EC3"/>
    <w:rsid w:val="008030A4"/>
    <w:rsid w:val="0080439B"/>
    <w:rsid w:val="00804AB1"/>
    <w:rsid w:val="0080506C"/>
    <w:rsid w:val="00806DC6"/>
    <w:rsid w:val="0081324F"/>
    <w:rsid w:val="008133DC"/>
    <w:rsid w:val="00817701"/>
    <w:rsid w:val="00817A67"/>
    <w:rsid w:val="00817C27"/>
    <w:rsid w:val="00817E52"/>
    <w:rsid w:val="0082356D"/>
    <w:rsid w:val="00827280"/>
    <w:rsid w:val="00830D59"/>
    <w:rsid w:val="008363D8"/>
    <w:rsid w:val="00840223"/>
    <w:rsid w:val="00840F75"/>
    <w:rsid w:val="008414B5"/>
    <w:rsid w:val="0084321E"/>
    <w:rsid w:val="00844C4F"/>
    <w:rsid w:val="00845A75"/>
    <w:rsid w:val="00847538"/>
    <w:rsid w:val="00853AD6"/>
    <w:rsid w:val="00853FBA"/>
    <w:rsid w:val="00856A07"/>
    <w:rsid w:val="00861000"/>
    <w:rsid w:val="00864D8D"/>
    <w:rsid w:val="00865311"/>
    <w:rsid w:val="008714FA"/>
    <w:rsid w:val="008718A0"/>
    <w:rsid w:val="008734C8"/>
    <w:rsid w:val="008742FA"/>
    <w:rsid w:val="00874B44"/>
    <w:rsid w:val="008764B6"/>
    <w:rsid w:val="00876785"/>
    <w:rsid w:val="00877422"/>
    <w:rsid w:val="00880484"/>
    <w:rsid w:val="00880CDB"/>
    <w:rsid w:val="00881986"/>
    <w:rsid w:val="0088228E"/>
    <w:rsid w:val="00883023"/>
    <w:rsid w:val="008831DB"/>
    <w:rsid w:val="008843E0"/>
    <w:rsid w:val="0089081C"/>
    <w:rsid w:val="00891A9A"/>
    <w:rsid w:val="00891F86"/>
    <w:rsid w:val="00892BAA"/>
    <w:rsid w:val="00893E74"/>
    <w:rsid w:val="00896579"/>
    <w:rsid w:val="008A02BE"/>
    <w:rsid w:val="008A2408"/>
    <w:rsid w:val="008A2867"/>
    <w:rsid w:val="008A4FD6"/>
    <w:rsid w:val="008A606E"/>
    <w:rsid w:val="008A6C9E"/>
    <w:rsid w:val="008A736B"/>
    <w:rsid w:val="008B3384"/>
    <w:rsid w:val="008B4C13"/>
    <w:rsid w:val="008B75AE"/>
    <w:rsid w:val="008C3F3E"/>
    <w:rsid w:val="008C4DDB"/>
    <w:rsid w:val="008C68D5"/>
    <w:rsid w:val="008D1074"/>
    <w:rsid w:val="008D126B"/>
    <w:rsid w:val="008D1974"/>
    <w:rsid w:val="008D26B0"/>
    <w:rsid w:val="008D278A"/>
    <w:rsid w:val="008D3585"/>
    <w:rsid w:val="008D7767"/>
    <w:rsid w:val="008E148A"/>
    <w:rsid w:val="008E1703"/>
    <w:rsid w:val="008E17F4"/>
    <w:rsid w:val="008E3165"/>
    <w:rsid w:val="008E4DA4"/>
    <w:rsid w:val="008F2A45"/>
    <w:rsid w:val="009002F0"/>
    <w:rsid w:val="00900D0A"/>
    <w:rsid w:val="00901600"/>
    <w:rsid w:val="00901B59"/>
    <w:rsid w:val="0090204C"/>
    <w:rsid w:val="009027CF"/>
    <w:rsid w:val="0090316A"/>
    <w:rsid w:val="009032E2"/>
    <w:rsid w:val="00903652"/>
    <w:rsid w:val="0090469B"/>
    <w:rsid w:val="00905B51"/>
    <w:rsid w:val="0091279D"/>
    <w:rsid w:val="00914764"/>
    <w:rsid w:val="00914C61"/>
    <w:rsid w:val="0092177A"/>
    <w:rsid w:val="00921902"/>
    <w:rsid w:val="00922B8F"/>
    <w:rsid w:val="00922C8B"/>
    <w:rsid w:val="00922F87"/>
    <w:rsid w:val="00923A6C"/>
    <w:rsid w:val="00923FD4"/>
    <w:rsid w:val="00924FA9"/>
    <w:rsid w:val="0092509E"/>
    <w:rsid w:val="009253A8"/>
    <w:rsid w:val="00926D56"/>
    <w:rsid w:val="009273FC"/>
    <w:rsid w:val="009278CF"/>
    <w:rsid w:val="0093094B"/>
    <w:rsid w:val="00937041"/>
    <w:rsid w:val="00937457"/>
    <w:rsid w:val="00940196"/>
    <w:rsid w:val="009408D6"/>
    <w:rsid w:val="009418ED"/>
    <w:rsid w:val="00944E77"/>
    <w:rsid w:val="0095170B"/>
    <w:rsid w:val="0095305C"/>
    <w:rsid w:val="009543D6"/>
    <w:rsid w:val="009545C7"/>
    <w:rsid w:val="00956C5B"/>
    <w:rsid w:val="00962619"/>
    <w:rsid w:val="00963CC7"/>
    <w:rsid w:val="00964169"/>
    <w:rsid w:val="00964B47"/>
    <w:rsid w:val="00965557"/>
    <w:rsid w:val="00970105"/>
    <w:rsid w:val="009706DF"/>
    <w:rsid w:val="00970A2A"/>
    <w:rsid w:val="00976A1F"/>
    <w:rsid w:val="00976FE9"/>
    <w:rsid w:val="00980200"/>
    <w:rsid w:val="00981028"/>
    <w:rsid w:val="00982E94"/>
    <w:rsid w:val="009832EE"/>
    <w:rsid w:val="00984C9D"/>
    <w:rsid w:val="0098508C"/>
    <w:rsid w:val="0098565E"/>
    <w:rsid w:val="00986641"/>
    <w:rsid w:val="00987B88"/>
    <w:rsid w:val="00990285"/>
    <w:rsid w:val="00994068"/>
    <w:rsid w:val="009955AA"/>
    <w:rsid w:val="00996617"/>
    <w:rsid w:val="009A002A"/>
    <w:rsid w:val="009A02ED"/>
    <w:rsid w:val="009A2712"/>
    <w:rsid w:val="009A2AE2"/>
    <w:rsid w:val="009A2F3F"/>
    <w:rsid w:val="009A5516"/>
    <w:rsid w:val="009B0BE7"/>
    <w:rsid w:val="009B153B"/>
    <w:rsid w:val="009B182A"/>
    <w:rsid w:val="009B1C41"/>
    <w:rsid w:val="009B2317"/>
    <w:rsid w:val="009B28D6"/>
    <w:rsid w:val="009B3AD4"/>
    <w:rsid w:val="009B4A96"/>
    <w:rsid w:val="009B5BCD"/>
    <w:rsid w:val="009B6200"/>
    <w:rsid w:val="009B6F93"/>
    <w:rsid w:val="009B77C4"/>
    <w:rsid w:val="009C1D75"/>
    <w:rsid w:val="009C2442"/>
    <w:rsid w:val="009C4091"/>
    <w:rsid w:val="009C42A9"/>
    <w:rsid w:val="009C606E"/>
    <w:rsid w:val="009C7E91"/>
    <w:rsid w:val="009D2441"/>
    <w:rsid w:val="009D372E"/>
    <w:rsid w:val="009D3C72"/>
    <w:rsid w:val="009D5501"/>
    <w:rsid w:val="009E00B7"/>
    <w:rsid w:val="009E02F2"/>
    <w:rsid w:val="009E3858"/>
    <w:rsid w:val="009E3E3F"/>
    <w:rsid w:val="009E4C03"/>
    <w:rsid w:val="009E62C8"/>
    <w:rsid w:val="009E63BA"/>
    <w:rsid w:val="009E7C17"/>
    <w:rsid w:val="009F0049"/>
    <w:rsid w:val="009F1CA5"/>
    <w:rsid w:val="009F315B"/>
    <w:rsid w:val="009F6037"/>
    <w:rsid w:val="009F7BCF"/>
    <w:rsid w:val="009F7C54"/>
    <w:rsid w:val="009F7E40"/>
    <w:rsid w:val="00A004D0"/>
    <w:rsid w:val="00A0065D"/>
    <w:rsid w:val="00A01483"/>
    <w:rsid w:val="00A03236"/>
    <w:rsid w:val="00A05832"/>
    <w:rsid w:val="00A06465"/>
    <w:rsid w:val="00A0661E"/>
    <w:rsid w:val="00A078A9"/>
    <w:rsid w:val="00A07A57"/>
    <w:rsid w:val="00A104C3"/>
    <w:rsid w:val="00A12FD4"/>
    <w:rsid w:val="00A132ED"/>
    <w:rsid w:val="00A138C8"/>
    <w:rsid w:val="00A1558F"/>
    <w:rsid w:val="00A15631"/>
    <w:rsid w:val="00A157FD"/>
    <w:rsid w:val="00A16081"/>
    <w:rsid w:val="00A162B5"/>
    <w:rsid w:val="00A16AE5"/>
    <w:rsid w:val="00A21935"/>
    <w:rsid w:val="00A21BDF"/>
    <w:rsid w:val="00A21E48"/>
    <w:rsid w:val="00A27263"/>
    <w:rsid w:val="00A339DD"/>
    <w:rsid w:val="00A34006"/>
    <w:rsid w:val="00A36A2A"/>
    <w:rsid w:val="00A37DB2"/>
    <w:rsid w:val="00A4166E"/>
    <w:rsid w:val="00A41D91"/>
    <w:rsid w:val="00A43366"/>
    <w:rsid w:val="00A45A14"/>
    <w:rsid w:val="00A508B6"/>
    <w:rsid w:val="00A52BA1"/>
    <w:rsid w:val="00A57517"/>
    <w:rsid w:val="00A66DA7"/>
    <w:rsid w:val="00A70780"/>
    <w:rsid w:val="00A74127"/>
    <w:rsid w:val="00A74756"/>
    <w:rsid w:val="00A75ADA"/>
    <w:rsid w:val="00A75ECB"/>
    <w:rsid w:val="00A7728D"/>
    <w:rsid w:val="00A77631"/>
    <w:rsid w:val="00A807FE"/>
    <w:rsid w:val="00A82789"/>
    <w:rsid w:val="00A82AD0"/>
    <w:rsid w:val="00A849D0"/>
    <w:rsid w:val="00A879ED"/>
    <w:rsid w:val="00A87DEE"/>
    <w:rsid w:val="00A90179"/>
    <w:rsid w:val="00A90FAF"/>
    <w:rsid w:val="00A94CAA"/>
    <w:rsid w:val="00A95A33"/>
    <w:rsid w:val="00A95A84"/>
    <w:rsid w:val="00A95B38"/>
    <w:rsid w:val="00A96549"/>
    <w:rsid w:val="00A97F81"/>
    <w:rsid w:val="00AA1D8D"/>
    <w:rsid w:val="00AA7CA6"/>
    <w:rsid w:val="00AA7CB5"/>
    <w:rsid w:val="00AB0B8B"/>
    <w:rsid w:val="00AB2426"/>
    <w:rsid w:val="00AB74E4"/>
    <w:rsid w:val="00AC415D"/>
    <w:rsid w:val="00AC456C"/>
    <w:rsid w:val="00AC5911"/>
    <w:rsid w:val="00AC6354"/>
    <w:rsid w:val="00AC63F7"/>
    <w:rsid w:val="00AC6E24"/>
    <w:rsid w:val="00AD3D61"/>
    <w:rsid w:val="00AD50B4"/>
    <w:rsid w:val="00AD57F7"/>
    <w:rsid w:val="00AD6982"/>
    <w:rsid w:val="00AE1177"/>
    <w:rsid w:val="00AE2C4E"/>
    <w:rsid w:val="00AE4A5F"/>
    <w:rsid w:val="00AE69EF"/>
    <w:rsid w:val="00AF731B"/>
    <w:rsid w:val="00AF797B"/>
    <w:rsid w:val="00B0064D"/>
    <w:rsid w:val="00B02766"/>
    <w:rsid w:val="00B02A8C"/>
    <w:rsid w:val="00B07736"/>
    <w:rsid w:val="00B11684"/>
    <w:rsid w:val="00B122F7"/>
    <w:rsid w:val="00B124BF"/>
    <w:rsid w:val="00B15FA3"/>
    <w:rsid w:val="00B204EC"/>
    <w:rsid w:val="00B20638"/>
    <w:rsid w:val="00B224C2"/>
    <w:rsid w:val="00B22CE3"/>
    <w:rsid w:val="00B235F6"/>
    <w:rsid w:val="00B236E5"/>
    <w:rsid w:val="00B3594E"/>
    <w:rsid w:val="00B363A1"/>
    <w:rsid w:val="00B36F4A"/>
    <w:rsid w:val="00B37E95"/>
    <w:rsid w:val="00B451BA"/>
    <w:rsid w:val="00B46CE3"/>
    <w:rsid w:val="00B4726E"/>
    <w:rsid w:val="00B47730"/>
    <w:rsid w:val="00B51352"/>
    <w:rsid w:val="00B51A65"/>
    <w:rsid w:val="00B53016"/>
    <w:rsid w:val="00B5530C"/>
    <w:rsid w:val="00B57320"/>
    <w:rsid w:val="00B60CC9"/>
    <w:rsid w:val="00B60E86"/>
    <w:rsid w:val="00B64A39"/>
    <w:rsid w:val="00B64CB7"/>
    <w:rsid w:val="00B71E62"/>
    <w:rsid w:val="00B74C86"/>
    <w:rsid w:val="00B75B67"/>
    <w:rsid w:val="00B75BD8"/>
    <w:rsid w:val="00B7605D"/>
    <w:rsid w:val="00B76609"/>
    <w:rsid w:val="00B80403"/>
    <w:rsid w:val="00B806D4"/>
    <w:rsid w:val="00B85724"/>
    <w:rsid w:val="00B85CE7"/>
    <w:rsid w:val="00B90054"/>
    <w:rsid w:val="00B90C07"/>
    <w:rsid w:val="00B9236E"/>
    <w:rsid w:val="00B94A72"/>
    <w:rsid w:val="00B9641B"/>
    <w:rsid w:val="00B97E18"/>
    <w:rsid w:val="00BA0034"/>
    <w:rsid w:val="00BA13B2"/>
    <w:rsid w:val="00BA18B7"/>
    <w:rsid w:val="00BA3344"/>
    <w:rsid w:val="00BA3CFD"/>
    <w:rsid w:val="00BA6907"/>
    <w:rsid w:val="00BA6ACB"/>
    <w:rsid w:val="00BA7471"/>
    <w:rsid w:val="00BB078D"/>
    <w:rsid w:val="00BB0A39"/>
    <w:rsid w:val="00BB0ABD"/>
    <w:rsid w:val="00BB0BAB"/>
    <w:rsid w:val="00BB252A"/>
    <w:rsid w:val="00BB3343"/>
    <w:rsid w:val="00BC0B0C"/>
    <w:rsid w:val="00BC398E"/>
    <w:rsid w:val="00BC4E41"/>
    <w:rsid w:val="00BC6C67"/>
    <w:rsid w:val="00BC7CD2"/>
    <w:rsid w:val="00BD0A5E"/>
    <w:rsid w:val="00BD2179"/>
    <w:rsid w:val="00BD22AE"/>
    <w:rsid w:val="00BD4E16"/>
    <w:rsid w:val="00BD5FC1"/>
    <w:rsid w:val="00BD61CB"/>
    <w:rsid w:val="00BD75FF"/>
    <w:rsid w:val="00BE0D1F"/>
    <w:rsid w:val="00BE0DB2"/>
    <w:rsid w:val="00BE2F03"/>
    <w:rsid w:val="00BE6C56"/>
    <w:rsid w:val="00BE7556"/>
    <w:rsid w:val="00BE7EEC"/>
    <w:rsid w:val="00BF0C7C"/>
    <w:rsid w:val="00BF10F1"/>
    <w:rsid w:val="00BF1EB1"/>
    <w:rsid w:val="00BF1F01"/>
    <w:rsid w:val="00BF4A32"/>
    <w:rsid w:val="00BF7611"/>
    <w:rsid w:val="00BF7D44"/>
    <w:rsid w:val="00C02EB9"/>
    <w:rsid w:val="00C04209"/>
    <w:rsid w:val="00C07A0D"/>
    <w:rsid w:val="00C07A5E"/>
    <w:rsid w:val="00C167BE"/>
    <w:rsid w:val="00C20235"/>
    <w:rsid w:val="00C205A4"/>
    <w:rsid w:val="00C2290C"/>
    <w:rsid w:val="00C23F5A"/>
    <w:rsid w:val="00C27052"/>
    <w:rsid w:val="00C3069B"/>
    <w:rsid w:val="00C33231"/>
    <w:rsid w:val="00C3508F"/>
    <w:rsid w:val="00C36FA9"/>
    <w:rsid w:val="00C37B5C"/>
    <w:rsid w:val="00C411BB"/>
    <w:rsid w:val="00C41268"/>
    <w:rsid w:val="00C41C79"/>
    <w:rsid w:val="00C4373C"/>
    <w:rsid w:val="00C44D0E"/>
    <w:rsid w:val="00C456CE"/>
    <w:rsid w:val="00C4642A"/>
    <w:rsid w:val="00C4713D"/>
    <w:rsid w:val="00C47C8A"/>
    <w:rsid w:val="00C5181A"/>
    <w:rsid w:val="00C52451"/>
    <w:rsid w:val="00C54BBA"/>
    <w:rsid w:val="00C555C5"/>
    <w:rsid w:val="00C555CD"/>
    <w:rsid w:val="00C56D12"/>
    <w:rsid w:val="00C615EB"/>
    <w:rsid w:val="00C62AF5"/>
    <w:rsid w:val="00C6770E"/>
    <w:rsid w:val="00C71F3A"/>
    <w:rsid w:val="00C73F2A"/>
    <w:rsid w:val="00C74A3F"/>
    <w:rsid w:val="00C74ACC"/>
    <w:rsid w:val="00C751FC"/>
    <w:rsid w:val="00C757BB"/>
    <w:rsid w:val="00C80740"/>
    <w:rsid w:val="00C83850"/>
    <w:rsid w:val="00C87094"/>
    <w:rsid w:val="00C93510"/>
    <w:rsid w:val="00C9387A"/>
    <w:rsid w:val="00C96AB4"/>
    <w:rsid w:val="00C9768E"/>
    <w:rsid w:val="00C97AFE"/>
    <w:rsid w:val="00CA15E1"/>
    <w:rsid w:val="00CA25AC"/>
    <w:rsid w:val="00CA2BC5"/>
    <w:rsid w:val="00CA44BE"/>
    <w:rsid w:val="00CA4B6E"/>
    <w:rsid w:val="00CA5D6F"/>
    <w:rsid w:val="00CA726E"/>
    <w:rsid w:val="00CB0664"/>
    <w:rsid w:val="00CB1853"/>
    <w:rsid w:val="00CB29E5"/>
    <w:rsid w:val="00CB2A23"/>
    <w:rsid w:val="00CB2ED0"/>
    <w:rsid w:val="00CB3823"/>
    <w:rsid w:val="00CB44DA"/>
    <w:rsid w:val="00CB5BA3"/>
    <w:rsid w:val="00CB6A1B"/>
    <w:rsid w:val="00CB7665"/>
    <w:rsid w:val="00CC0168"/>
    <w:rsid w:val="00CC0DD2"/>
    <w:rsid w:val="00CC2A47"/>
    <w:rsid w:val="00CC4CE8"/>
    <w:rsid w:val="00CD2A88"/>
    <w:rsid w:val="00CD30A9"/>
    <w:rsid w:val="00CD3556"/>
    <w:rsid w:val="00CD480D"/>
    <w:rsid w:val="00CD4AEB"/>
    <w:rsid w:val="00CD5594"/>
    <w:rsid w:val="00CD6F85"/>
    <w:rsid w:val="00CE1FB7"/>
    <w:rsid w:val="00CE2711"/>
    <w:rsid w:val="00CE339B"/>
    <w:rsid w:val="00CE3B58"/>
    <w:rsid w:val="00CE50C1"/>
    <w:rsid w:val="00CE52B4"/>
    <w:rsid w:val="00CE5874"/>
    <w:rsid w:val="00CE7564"/>
    <w:rsid w:val="00CF0D1E"/>
    <w:rsid w:val="00CF500B"/>
    <w:rsid w:val="00CF5A8A"/>
    <w:rsid w:val="00D005DC"/>
    <w:rsid w:val="00D00812"/>
    <w:rsid w:val="00D01922"/>
    <w:rsid w:val="00D028FF"/>
    <w:rsid w:val="00D02DEA"/>
    <w:rsid w:val="00D0301C"/>
    <w:rsid w:val="00D03C40"/>
    <w:rsid w:val="00D103CA"/>
    <w:rsid w:val="00D10470"/>
    <w:rsid w:val="00D11052"/>
    <w:rsid w:val="00D11AC1"/>
    <w:rsid w:val="00D14CD1"/>
    <w:rsid w:val="00D153B3"/>
    <w:rsid w:val="00D153CD"/>
    <w:rsid w:val="00D2005A"/>
    <w:rsid w:val="00D20662"/>
    <w:rsid w:val="00D21C53"/>
    <w:rsid w:val="00D21F2C"/>
    <w:rsid w:val="00D2232E"/>
    <w:rsid w:val="00D23047"/>
    <w:rsid w:val="00D2605E"/>
    <w:rsid w:val="00D2725D"/>
    <w:rsid w:val="00D30032"/>
    <w:rsid w:val="00D30071"/>
    <w:rsid w:val="00D3181B"/>
    <w:rsid w:val="00D32240"/>
    <w:rsid w:val="00D32BA3"/>
    <w:rsid w:val="00D357A7"/>
    <w:rsid w:val="00D36582"/>
    <w:rsid w:val="00D429F6"/>
    <w:rsid w:val="00D44B07"/>
    <w:rsid w:val="00D50CB4"/>
    <w:rsid w:val="00D51468"/>
    <w:rsid w:val="00D520AF"/>
    <w:rsid w:val="00D53379"/>
    <w:rsid w:val="00D55A6C"/>
    <w:rsid w:val="00D633A3"/>
    <w:rsid w:val="00D6349F"/>
    <w:rsid w:val="00D637FD"/>
    <w:rsid w:val="00D64FB2"/>
    <w:rsid w:val="00D65ED6"/>
    <w:rsid w:val="00D66500"/>
    <w:rsid w:val="00D67202"/>
    <w:rsid w:val="00D67A3E"/>
    <w:rsid w:val="00D707C5"/>
    <w:rsid w:val="00D71872"/>
    <w:rsid w:val="00D73298"/>
    <w:rsid w:val="00D73B81"/>
    <w:rsid w:val="00D75AFF"/>
    <w:rsid w:val="00D7639D"/>
    <w:rsid w:val="00D80A9B"/>
    <w:rsid w:val="00D80E3F"/>
    <w:rsid w:val="00D81758"/>
    <w:rsid w:val="00D81EE6"/>
    <w:rsid w:val="00D84994"/>
    <w:rsid w:val="00D95170"/>
    <w:rsid w:val="00D96561"/>
    <w:rsid w:val="00D96A6B"/>
    <w:rsid w:val="00DA0A39"/>
    <w:rsid w:val="00DA1953"/>
    <w:rsid w:val="00DA4208"/>
    <w:rsid w:val="00DA4842"/>
    <w:rsid w:val="00DA5FD0"/>
    <w:rsid w:val="00DA6A7F"/>
    <w:rsid w:val="00DA7291"/>
    <w:rsid w:val="00DB00BB"/>
    <w:rsid w:val="00DB154E"/>
    <w:rsid w:val="00DB20EB"/>
    <w:rsid w:val="00DB2EC2"/>
    <w:rsid w:val="00DB2F73"/>
    <w:rsid w:val="00DB3185"/>
    <w:rsid w:val="00DC2C2B"/>
    <w:rsid w:val="00DC2CC6"/>
    <w:rsid w:val="00DC2F6C"/>
    <w:rsid w:val="00DC6942"/>
    <w:rsid w:val="00DC6F5F"/>
    <w:rsid w:val="00DC744A"/>
    <w:rsid w:val="00DD1B34"/>
    <w:rsid w:val="00DD4199"/>
    <w:rsid w:val="00DD74C9"/>
    <w:rsid w:val="00DE02AC"/>
    <w:rsid w:val="00DE2C97"/>
    <w:rsid w:val="00DE4F1C"/>
    <w:rsid w:val="00DE52E7"/>
    <w:rsid w:val="00DF19CE"/>
    <w:rsid w:val="00DF1E6C"/>
    <w:rsid w:val="00DF1E7F"/>
    <w:rsid w:val="00DF374F"/>
    <w:rsid w:val="00DF4617"/>
    <w:rsid w:val="00DF7569"/>
    <w:rsid w:val="00DF76D2"/>
    <w:rsid w:val="00E05682"/>
    <w:rsid w:val="00E0715D"/>
    <w:rsid w:val="00E10991"/>
    <w:rsid w:val="00E132FE"/>
    <w:rsid w:val="00E147F0"/>
    <w:rsid w:val="00E153DF"/>
    <w:rsid w:val="00E16A47"/>
    <w:rsid w:val="00E213D0"/>
    <w:rsid w:val="00E226FE"/>
    <w:rsid w:val="00E240E1"/>
    <w:rsid w:val="00E24433"/>
    <w:rsid w:val="00E254F0"/>
    <w:rsid w:val="00E2783B"/>
    <w:rsid w:val="00E27E55"/>
    <w:rsid w:val="00E30641"/>
    <w:rsid w:val="00E30B06"/>
    <w:rsid w:val="00E32B13"/>
    <w:rsid w:val="00E3638F"/>
    <w:rsid w:val="00E427FD"/>
    <w:rsid w:val="00E46385"/>
    <w:rsid w:val="00E469CD"/>
    <w:rsid w:val="00E5328E"/>
    <w:rsid w:val="00E55A14"/>
    <w:rsid w:val="00E60F84"/>
    <w:rsid w:val="00E61174"/>
    <w:rsid w:val="00E635A2"/>
    <w:rsid w:val="00E64738"/>
    <w:rsid w:val="00E6554E"/>
    <w:rsid w:val="00E67622"/>
    <w:rsid w:val="00E71096"/>
    <w:rsid w:val="00E710B5"/>
    <w:rsid w:val="00E753B6"/>
    <w:rsid w:val="00E76647"/>
    <w:rsid w:val="00E83526"/>
    <w:rsid w:val="00E84868"/>
    <w:rsid w:val="00E94DB1"/>
    <w:rsid w:val="00E95F27"/>
    <w:rsid w:val="00EA006D"/>
    <w:rsid w:val="00EA035D"/>
    <w:rsid w:val="00EA1A4B"/>
    <w:rsid w:val="00EA2F2F"/>
    <w:rsid w:val="00EA58C7"/>
    <w:rsid w:val="00EA6BA0"/>
    <w:rsid w:val="00EB00F5"/>
    <w:rsid w:val="00EB0DB0"/>
    <w:rsid w:val="00EB1745"/>
    <w:rsid w:val="00EB2077"/>
    <w:rsid w:val="00EB4192"/>
    <w:rsid w:val="00EB47E9"/>
    <w:rsid w:val="00EB5267"/>
    <w:rsid w:val="00EB74FA"/>
    <w:rsid w:val="00EB7C71"/>
    <w:rsid w:val="00EC2246"/>
    <w:rsid w:val="00EC32ED"/>
    <w:rsid w:val="00EC41CD"/>
    <w:rsid w:val="00EC44E7"/>
    <w:rsid w:val="00EC6138"/>
    <w:rsid w:val="00EC7DD3"/>
    <w:rsid w:val="00EC7E92"/>
    <w:rsid w:val="00ED1222"/>
    <w:rsid w:val="00ED1CA9"/>
    <w:rsid w:val="00ED35E7"/>
    <w:rsid w:val="00ED486D"/>
    <w:rsid w:val="00ED5B90"/>
    <w:rsid w:val="00ED762A"/>
    <w:rsid w:val="00ED7A4B"/>
    <w:rsid w:val="00EE1372"/>
    <w:rsid w:val="00EE158A"/>
    <w:rsid w:val="00EE1E19"/>
    <w:rsid w:val="00EE2203"/>
    <w:rsid w:val="00EE340F"/>
    <w:rsid w:val="00EE3876"/>
    <w:rsid w:val="00EF02FD"/>
    <w:rsid w:val="00EF4C86"/>
    <w:rsid w:val="00EF51D9"/>
    <w:rsid w:val="00EF6504"/>
    <w:rsid w:val="00EF6D19"/>
    <w:rsid w:val="00EF7A63"/>
    <w:rsid w:val="00F02B33"/>
    <w:rsid w:val="00F04314"/>
    <w:rsid w:val="00F07C02"/>
    <w:rsid w:val="00F13BC5"/>
    <w:rsid w:val="00F14B5A"/>
    <w:rsid w:val="00F14D1B"/>
    <w:rsid w:val="00F22924"/>
    <w:rsid w:val="00F25A0E"/>
    <w:rsid w:val="00F26C28"/>
    <w:rsid w:val="00F2738E"/>
    <w:rsid w:val="00F349B9"/>
    <w:rsid w:val="00F3785C"/>
    <w:rsid w:val="00F37A04"/>
    <w:rsid w:val="00F4022A"/>
    <w:rsid w:val="00F4262B"/>
    <w:rsid w:val="00F455FE"/>
    <w:rsid w:val="00F51E58"/>
    <w:rsid w:val="00F54A3C"/>
    <w:rsid w:val="00F620A6"/>
    <w:rsid w:val="00F64B9B"/>
    <w:rsid w:val="00F64D81"/>
    <w:rsid w:val="00F673DC"/>
    <w:rsid w:val="00F67CCF"/>
    <w:rsid w:val="00F71131"/>
    <w:rsid w:val="00F71319"/>
    <w:rsid w:val="00F71380"/>
    <w:rsid w:val="00F73F94"/>
    <w:rsid w:val="00F767F0"/>
    <w:rsid w:val="00F82535"/>
    <w:rsid w:val="00F83E73"/>
    <w:rsid w:val="00F84889"/>
    <w:rsid w:val="00F84EB8"/>
    <w:rsid w:val="00F857B7"/>
    <w:rsid w:val="00F870D9"/>
    <w:rsid w:val="00F87AB6"/>
    <w:rsid w:val="00F9086A"/>
    <w:rsid w:val="00F91505"/>
    <w:rsid w:val="00F93492"/>
    <w:rsid w:val="00F97219"/>
    <w:rsid w:val="00FA05E8"/>
    <w:rsid w:val="00FA1CD8"/>
    <w:rsid w:val="00FA6038"/>
    <w:rsid w:val="00FB169B"/>
    <w:rsid w:val="00FB18A5"/>
    <w:rsid w:val="00FB3A95"/>
    <w:rsid w:val="00FB40EB"/>
    <w:rsid w:val="00FB5904"/>
    <w:rsid w:val="00FB6830"/>
    <w:rsid w:val="00FB7E9B"/>
    <w:rsid w:val="00FC0A9D"/>
    <w:rsid w:val="00FC3BC8"/>
    <w:rsid w:val="00FC4576"/>
    <w:rsid w:val="00FC4DDC"/>
    <w:rsid w:val="00FC693F"/>
    <w:rsid w:val="00FD279A"/>
    <w:rsid w:val="00FD28CF"/>
    <w:rsid w:val="00FD39E0"/>
    <w:rsid w:val="00FD434C"/>
    <w:rsid w:val="00FD4441"/>
    <w:rsid w:val="00FD44C7"/>
    <w:rsid w:val="00FD4F32"/>
    <w:rsid w:val="00FD5F92"/>
    <w:rsid w:val="00FD724F"/>
    <w:rsid w:val="00FD7D13"/>
    <w:rsid w:val="00FD7F01"/>
    <w:rsid w:val="00FE3A53"/>
    <w:rsid w:val="00FE5229"/>
    <w:rsid w:val="00FE5CF6"/>
    <w:rsid w:val="00FE7134"/>
    <w:rsid w:val="00FE73B8"/>
    <w:rsid w:val="00FF1A70"/>
    <w:rsid w:val="038F8034"/>
    <w:rsid w:val="044570E5"/>
    <w:rsid w:val="08E17C0A"/>
    <w:rsid w:val="0B4F645A"/>
    <w:rsid w:val="0C1EF632"/>
    <w:rsid w:val="0C3E9A74"/>
    <w:rsid w:val="0C93952F"/>
    <w:rsid w:val="0DE9CEB8"/>
    <w:rsid w:val="0E40288F"/>
    <w:rsid w:val="0EB3126D"/>
    <w:rsid w:val="108EECBE"/>
    <w:rsid w:val="13FAB534"/>
    <w:rsid w:val="1475C0E3"/>
    <w:rsid w:val="161A89B0"/>
    <w:rsid w:val="16C1C295"/>
    <w:rsid w:val="189D5742"/>
    <w:rsid w:val="18C3F748"/>
    <w:rsid w:val="1B123612"/>
    <w:rsid w:val="1B947F87"/>
    <w:rsid w:val="1FC0E96D"/>
    <w:rsid w:val="1FE6F0B2"/>
    <w:rsid w:val="202EE41B"/>
    <w:rsid w:val="22188BF8"/>
    <w:rsid w:val="234E666D"/>
    <w:rsid w:val="24D513F8"/>
    <w:rsid w:val="25E428C3"/>
    <w:rsid w:val="298DAC7A"/>
    <w:rsid w:val="29F2023B"/>
    <w:rsid w:val="2A6366FB"/>
    <w:rsid w:val="2A75B89C"/>
    <w:rsid w:val="2B70831D"/>
    <w:rsid w:val="2B80709A"/>
    <w:rsid w:val="2BEE148A"/>
    <w:rsid w:val="2D0E22EA"/>
    <w:rsid w:val="2D25EB01"/>
    <w:rsid w:val="2D938B92"/>
    <w:rsid w:val="2DE0B15C"/>
    <w:rsid w:val="2EC70464"/>
    <w:rsid w:val="30C78C15"/>
    <w:rsid w:val="31672497"/>
    <w:rsid w:val="32CD5ACF"/>
    <w:rsid w:val="34025863"/>
    <w:rsid w:val="34935743"/>
    <w:rsid w:val="360F9468"/>
    <w:rsid w:val="3789335B"/>
    <w:rsid w:val="39D96056"/>
    <w:rsid w:val="3A6ED4BC"/>
    <w:rsid w:val="3AAEE382"/>
    <w:rsid w:val="3C18B691"/>
    <w:rsid w:val="3C5BBF73"/>
    <w:rsid w:val="3D7D7C2F"/>
    <w:rsid w:val="3D8835BB"/>
    <w:rsid w:val="3F826AAE"/>
    <w:rsid w:val="3FB224FC"/>
    <w:rsid w:val="414BADF3"/>
    <w:rsid w:val="44D8B053"/>
    <w:rsid w:val="456F82C2"/>
    <w:rsid w:val="46DF9D88"/>
    <w:rsid w:val="4813CA55"/>
    <w:rsid w:val="48639FDC"/>
    <w:rsid w:val="4949CCAA"/>
    <w:rsid w:val="494F7548"/>
    <w:rsid w:val="49CCF77C"/>
    <w:rsid w:val="49F2500B"/>
    <w:rsid w:val="4BDDECFC"/>
    <w:rsid w:val="4CC1A676"/>
    <w:rsid w:val="4D0822DB"/>
    <w:rsid w:val="4EFC5318"/>
    <w:rsid w:val="4F6214A6"/>
    <w:rsid w:val="4F8BFC1E"/>
    <w:rsid w:val="4FF6E3C2"/>
    <w:rsid w:val="51FD855A"/>
    <w:rsid w:val="53988BB4"/>
    <w:rsid w:val="54CE409D"/>
    <w:rsid w:val="55A292AE"/>
    <w:rsid w:val="569BEFA5"/>
    <w:rsid w:val="56C85E9C"/>
    <w:rsid w:val="580CC1FD"/>
    <w:rsid w:val="588BA888"/>
    <w:rsid w:val="58982178"/>
    <w:rsid w:val="59AF369E"/>
    <w:rsid w:val="5AAFDFA3"/>
    <w:rsid w:val="5B886180"/>
    <w:rsid w:val="5F447950"/>
    <w:rsid w:val="5F463407"/>
    <w:rsid w:val="5FA1A767"/>
    <w:rsid w:val="62999C00"/>
    <w:rsid w:val="63701A90"/>
    <w:rsid w:val="63DB0984"/>
    <w:rsid w:val="63E1B842"/>
    <w:rsid w:val="64D1BC43"/>
    <w:rsid w:val="65C25049"/>
    <w:rsid w:val="65DF45A7"/>
    <w:rsid w:val="662F68E8"/>
    <w:rsid w:val="6767260B"/>
    <w:rsid w:val="679A4B01"/>
    <w:rsid w:val="68455815"/>
    <w:rsid w:val="68D0E29A"/>
    <w:rsid w:val="6972F896"/>
    <w:rsid w:val="698EBE93"/>
    <w:rsid w:val="69C910A1"/>
    <w:rsid w:val="6A0B2201"/>
    <w:rsid w:val="6A16D18A"/>
    <w:rsid w:val="6B0116C5"/>
    <w:rsid w:val="6BF2F062"/>
    <w:rsid w:val="6C4757F8"/>
    <w:rsid w:val="6D64194F"/>
    <w:rsid w:val="6E3074A9"/>
    <w:rsid w:val="7053D335"/>
    <w:rsid w:val="705EF5E8"/>
    <w:rsid w:val="71B6C1CB"/>
    <w:rsid w:val="71E05E5F"/>
    <w:rsid w:val="7508F71B"/>
    <w:rsid w:val="7558C73C"/>
    <w:rsid w:val="76E7B35A"/>
    <w:rsid w:val="774265B1"/>
    <w:rsid w:val="777735BF"/>
    <w:rsid w:val="77B0B286"/>
    <w:rsid w:val="78592D17"/>
    <w:rsid w:val="78D2A253"/>
    <w:rsid w:val="7A35D9EE"/>
    <w:rsid w:val="7AAA3208"/>
    <w:rsid w:val="7B8421E4"/>
    <w:rsid w:val="7C05A7CE"/>
    <w:rsid w:val="7C4FC2DC"/>
    <w:rsid w:val="7D3B33E7"/>
    <w:rsid w:val="7DD6B5D3"/>
    <w:rsid w:val="7E5B61E2"/>
    <w:rsid w:val="7F2184E0"/>
    <w:rsid w:val="7F6F76EE"/>
    <w:rsid w:val="7FD2B3AF"/>
    <w:rsid w:val="7FE2D3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F770916"/>
  <w14:defaultImageDpi w14:val="300"/>
  <w15:docId w15:val="{8762D7FF-DC27-A240-9E7D-72A6F310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17"/>
    <w:rPr>
      <w:rFonts w:ascii="Arial" w:hAnsi="Arial"/>
    </w:rPr>
  </w:style>
  <w:style w:type="paragraph" w:styleId="Heading1">
    <w:name w:val="heading 1"/>
    <w:basedOn w:val="Normal"/>
    <w:next w:val="Normal"/>
    <w:link w:val="Heading1Char"/>
    <w:uiPriority w:val="9"/>
    <w:qFormat/>
    <w:rsid w:val="009273FC"/>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D4AEB"/>
    <w:pPr>
      <w:keepNext/>
      <w:keepLines/>
      <w:numPr>
        <w:numId w:val="21"/>
      </w:numPr>
      <w:spacing w:before="200" w:after="0"/>
      <w:outlineLvl w:val="1"/>
    </w:pPr>
    <w:rPr>
      <w:rFonts w:eastAsiaTheme="majorEastAsia" w:cs="Arial"/>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273FC"/>
    <w:pPr>
      <w:spacing w:after="0" w:line="240" w:lineRule="auto"/>
    </w:pPr>
    <w:rPr>
      <w:rFonts w:ascii="Arial" w:hAnsi="Arial"/>
    </w:rPr>
  </w:style>
  <w:style w:type="character" w:customStyle="1" w:styleId="Heading1Char">
    <w:name w:val="Heading 1 Char"/>
    <w:basedOn w:val="DefaultParagraphFont"/>
    <w:link w:val="Heading1"/>
    <w:uiPriority w:val="9"/>
    <w:rsid w:val="009273FC"/>
    <w:rPr>
      <w:rFonts w:ascii="Arial" w:eastAsiaTheme="majorEastAsia" w:hAnsi="Arial"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D4AEB"/>
    <w:rPr>
      <w:rFonts w:ascii="Arial" w:eastAsiaTheme="majorEastAsia" w:hAnsi="Arial" w:cs="Arial"/>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72"/>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9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57689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semiHidden/>
    <w:unhideWhenUsed/>
    <w:rsid w:val="001D6FA7"/>
    <w:rPr>
      <w:sz w:val="16"/>
      <w:szCs w:val="16"/>
    </w:rPr>
  </w:style>
  <w:style w:type="character" w:styleId="FootnoteReference">
    <w:name w:val="footnote reference"/>
    <w:uiPriority w:val="99"/>
    <w:unhideWhenUsed/>
    <w:rsid w:val="001D6FA7"/>
    <w:rPr>
      <w:vertAlign w:val="superscript"/>
    </w:rPr>
  </w:style>
  <w:style w:type="paragraph" w:styleId="FootnoteText">
    <w:name w:val="footnote text"/>
    <w:basedOn w:val="Normal"/>
    <w:link w:val="FootnoteTextChar"/>
    <w:uiPriority w:val="99"/>
    <w:unhideWhenUsed/>
    <w:rsid w:val="001D6FA7"/>
    <w:pPr>
      <w:suppressAutoHyphens/>
      <w:spacing w:after="0" w:line="240" w:lineRule="auto"/>
      <w:jc w:val="both"/>
    </w:pPr>
    <w:rPr>
      <w:rFonts w:ascii="Times New Roman" w:eastAsia="Times New Roman" w:hAnsi="Times New Roman" w:cs="Times New Roman"/>
      <w:sz w:val="20"/>
      <w:szCs w:val="20"/>
      <w:lang w:val="en-GB" w:eastAsia="ar-SA"/>
    </w:rPr>
  </w:style>
  <w:style w:type="character" w:customStyle="1" w:styleId="FootnoteTextChar">
    <w:name w:val="Footnote Text Char"/>
    <w:basedOn w:val="DefaultParagraphFont"/>
    <w:link w:val="FootnoteText"/>
    <w:uiPriority w:val="99"/>
    <w:rsid w:val="001D6FA7"/>
    <w:rPr>
      <w:rFonts w:ascii="Times New Roman" w:eastAsia="Times New Roman" w:hAnsi="Times New Roman" w:cs="Times New Roman"/>
      <w:sz w:val="20"/>
      <w:szCs w:val="20"/>
      <w:lang w:val="en-GB" w:eastAsia="ar-SA"/>
    </w:rPr>
  </w:style>
  <w:style w:type="paragraph" w:styleId="CommentText">
    <w:name w:val="annotation text"/>
    <w:basedOn w:val="Normal"/>
    <w:link w:val="CommentTextChar"/>
    <w:uiPriority w:val="99"/>
    <w:unhideWhenUsed/>
    <w:rsid w:val="00595B4D"/>
    <w:pPr>
      <w:spacing w:line="240" w:lineRule="auto"/>
    </w:pPr>
    <w:rPr>
      <w:sz w:val="20"/>
      <w:szCs w:val="20"/>
    </w:rPr>
  </w:style>
  <w:style w:type="character" w:customStyle="1" w:styleId="CommentTextChar">
    <w:name w:val="Comment Text Char"/>
    <w:basedOn w:val="DefaultParagraphFont"/>
    <w:link w:val="CommentText"/>
    <w:uiPriority w:val="99"/>
    <w:rsid w:val="00595B4D"/>
    <w:rPr>
      <w:sz w:val="20"/>
      <w:szCs w:val="20"/>
    </w:rPr>
  </w:style>
  <w:style w:type="paragraph" w:styleId="Revision">
    <w:name w:val="Revision"/>
    <w:hidden/>
    <w:uiPriority w:val="99"/>
    <w:semiHidden/>
    <w:rsid w:val="003D396B"/>
    <w:pPr>
      <w:spacing w:after="0" w:line="240" w:lineRule="auto"/>
    </w:pPr>
  </w:style>
  <w:style w:type="paragraph" w:styleId="CommentSubject">
    <w:name w:val="annotation subject"/>
    <w:basedOn w:val="CommentText"/>
    <w:next w:val="CommentText"/>
    <w:link w:val="CommentSubjectChar"/>
    <w:uiPriority w:val="99"/>
    <w:semiHidden/>
    <w:unhideWhenUsed/>
    <w:rsid w:val="00766680"/>
    <w:rPr>
      <w:b/>
      <w:bCs/>
    </w:rPr>
  </w:style>
  <w:style w:type="character" w:customStyle="1" w:styleId="CommentSubjectChar">
    <w:name w:val="Comment Subject Char"/>
    <w:basedOn w:val="CommentTextChar"/>
    <w:link w:val="CommentSubject"/>
    <w:uiPriority w:val="99"/>
    <w:semiHidden/>
    <w:rsid w:val="00766680"/>
    <w:rPr>
      <w:b/>
      <w:bCs/>
      <w:sz w:val="20"/>
      <w:szCs w:val="20"/>
    </w:rPr>
  </w:style>
  <w:style w:type="character" w:customStyle="1" w:styleId="normaltextrun">
    <w:name w:val="normaltextrun"/>
    <w:basedOn w:val="DefaultParagraphFont"/>
    <w:rsid w:val="00565E04"/>
  </w:style>
  <w:style w:type="character" w:customStyle="1" w:styleId="eop">
    <w:name w:val="eop"/>
    <w:basedOn w:val="DefaultParagraphFont"/>
    <w:rsid w:val="00565E04"/>
  </w:style>
  <w:style w:type="character" w:styleId="PageNumber">
    <w:name w:val="page number"/>
    <w:basedOn w:val="DefaultParagraphFont"/>
    <w:uiPriority w:val="99"/>
    <w:semiHidden/>
    <w:unhideWhenUsed/>
    <w:rsid w:val="00726678"/>
  </w:style>
  <w:style w:type="character" w:styleId="Hyperlink">
    <w:name w:val="Hyperlink"/>
    <w:uiPriority w:val="99"/>
    <w:unhideWhenUsed/>
    <w:rsid w:val="00CA5D6F"/>
    <w:rPr>
      <w:color w:val="0000FF"/>
      <w:u w:val="single"/>
    </w:rPr>
  </w:style>
  <w:style w:type="character" w:styleId="FollowedHyperlink">
    <w:name w:val="FollowedHyperlink"/>
    <w:basedOn w:val="DefaultParagraphFont"/>
    <w:uiPriority w:val="99"/>
    <w:semiHidden/>
    <w:unhideWhenUsed/>
    <w:rsid w:val="00453883"/>
    <w:rPr>
      <w:color w:val="800080" w:themeColor="followedHyperlink"/>
      <w:u w:val="single"/>
    </w:rPr>
  </w:style>
  <w:style w:type="character" w:styleId="UnresolvedMention">
    <w:name w:val="Unresolved Mention"/>
    <w:basedOn w:val="DefaultParagraphFont"/>
    <w:uiPriority w:val="99"/>
    <w:semiHidden/>
    <w:unhideWhenUsed/>
    <w:rsid w:val="00F14B5A"/>
    <w:rPr>
      <w:color w:val="605E5C"/>
      <w:shd w:val="clear" w:color="auto" w:fill="E1DFDD"/>
    </w:rPr>
  </w:style>
  <w:style w:type="character" w:styleId="PlaceholderText">
    <w:name w:val="Placeholder Text"/>
    <w:basedOn w:val="DefaultParagraphFont"/>
    <w:uiPriority w:val="99"/>
    <w:semiHidden/>
    <w:rsid w:val="00FD434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tent@esa.in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amultimedia.esa.int/multimedia/publications/SP-1344/ESA_Convention_SP-1344_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3D586166E215D4DA6D65C9B5E4BDDFB" ma:contentTypeVersion="13" ma:contentTypeDescription="Create a new document." ma:contentTypeScope="" ma:versionID="2b999b0293489c4cb35ea24af96fb6fe">
  <xsd:schema xmlns:xsd="http://www.w3.org/2001/XMLSchema" xmlns:xs="http://www.w3.org/2001/XMLSchema" xmlns:p="http://schemas.microsoft.com/office/2006/metadata/properties" xmlns:ns2="2a974b67-1501-4fe2-adef-17b822f94df6" xmlns:ns3="d203734f-3634-4bc7-b7d3-001d2327bf48" targetNamespace="http://schemas.microsoft.com/office/2006/metadata/properties" ma:root="true" ma:fieldsID="c5ed792b10b649fda93606a01b66cfda" ns2:_="" ns3:_="">
    <xsd:import namespace="2a974b67-1501-4fe2-adef-17b822f94df6"/>
    <xsd:import namespace="d203734f-3634-4bc7-b7d3-001d2327bf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74b67-1501-4fe2-adef-17b822f94d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2102423-6c9a-45d0-aa71-0069027da28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03734f-3634-4bc7-b7d3-001d2327bf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cc0075-fed4-43a2-b132-60fcb02d1e21}" ma:internalName="TaxCatchAll" ma:showField="CatchAllData" ma:web="d203734f-3634-4bc7-b7d3-001d2327bf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203734f-3634-4bc7-b7d3-001d2327bf48" xsi:nil="true"/>
    <lcf76f155ced4ddcb4097134ff3c332f xmlns="2a974b67-1501-4fe2-adef-17b822f94df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9B7E2A-FF82-428D-909E-751C219B0501}">
  <ds:schemaRefs>
    <ds:schemaRef ds:uri="http://schemas.microsoft.com/sharepoint/v3/contenttype/forms"/>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91EFF8B3-B576-47FD-BF78-3B9C5330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74b67-1501-4fe2-adef-17b822f94df6"/>
    <ds:schemaRef ds:uri="d203734f-3634-4bc7-b7d3-001d2327bf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8CE51A-5678-46F2-8361-3AF5E0E19C17}">
  <ds:schemaRefs>
    <ds:schemaRef ds:uri="http://schemas.microsoft.com/office/2006/metadata/properties"/>
    <ds:schemaRef ds:uri="http://schemas.microsoft.com/office/infopath/2007/PartnerControls"/>
    <ds:schemaRef ds:uri="d203734f-3634-4bc7-b7d3-001d2327bf48"/>
    <ds:schemaRef ds:uri="2a974b67-1501-4fe2-adef-17b822f94df6"/>
  </ds:schemaRefs>
</ds:datastoreItem>
</file>

<file path=docMetadata/LabelInfo.xml><?xml version="1.0" encoding="utf-8"?>
<clbl:labelList xmlns:clbl="http://schemas.microsoft.com/office/2020/mipLabelMetadata">
  <clbl:label id="{3976fa30-1907-4356-8241-62ea5e1c0256}" enabled="1" method="Privilege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18</TotalTime>
  <Pages>12</Pages>
  <Words>2548</Words>
  <Characters>14526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European Space Agency</Company>
  <LinksUpToDate>false</LinksUpToDate>
  <CharactersWithSpaces>17040</CharactersWithSpaces>
  <SharedDoc>false</SharedDoc>
  <HyperlinkBase/>
  <HLinks>
    <vt:vector size="24" baseType="variant">
      <vt:variant>
        <vt:i4>8061015</vt:i4>
      </vt:variant>
      <vt:variant>
        <vt:i4>0</vt:i4>
      </vt:variant>
      <vt:variant>
        <vt:i4>0</vt:i4>
      </vt:variant>
      <vt:variant>
        <vt:i4>5</vt:i4>
      </vt:variant>
      <vt:variant>
        <vt:lpwstr>mailto:patent@esa.int</vt:lpwstr>
      </vt:variant>
      <vt:variant>
        <vt:lpwstr/>
      </vt:variant>
      <vt:variant>
        <vt:i4>2031656</vt:i4>
      </vt:variant>
      <vt:variant>
        <vt:i4>12</vt:i4>
      </vt:variant>
      <vt:variant>
        <vt:i4>0</vt:i4>
      </vt:variant>
      <vt:variant>
        <vt:i4>5</vt:i4>
      </vt:variant>
      <vt:variant>
        <vt:lpwstr>https://esamultimedia.esa.int/multimedia/publications/SP-1344/ESA_Convention_SP-1344_EN.pdf</vt:lpwstr>
      </vt:variant>
      <vt:variant>
        <vt:lpwstr/>
      </vt:variant>
      <vt:variant>
        <vt:i4>3473500</vt:i4>
      </vt:variant>
      <vt:variant>
        <vt:i4>9</vt:i4>
      </vt:variant>
      <vt:variant>
        <vt:i4>0</vt:i4>
      </vt:variant>
      <vt:variant>
        <vt:i4>5</vt:i4>
      </vt:variant>
      <vt:variant>
        <vt:lpwstr>https://wpmu-bis.sys.kth.se/wp-content/uploads/sites/36/2022/08/Sustainability-Readiness-Level_1.0.pdf</vt:lpwstr>
      </vt:variant>
      <vt:variant>
        <vt:lpwstr/>
      </vt:variant>
      <vt:variant>
        <vt:i4>852032</vt:i4>
      </vt:variant>
      <vt:variant>
        <vt:i4>6</vt:i4>
      </vt:variant>
      <vt:variant>
        <vt:i4>0</vt:i4>
      </vt:variant>
      <vt:variant>
        <vt:i4>5</vt:i4>
      </vt:variant>
      <vt:variant>
        <vt:lpwstr>https://kthinnovationreadinesslevel.com/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Gustafsson</dc:creator>
  <cp:keywords/>
  <dc:description/>
  <cp:lastModifiedBy>Micky Out</cp:lastModifiedBy>
  <cp:revision>8</cp:revision>
  <cp:lastPrinted>2025-12-02T18:02:00Z</cp:lastPrinted>
  <dcterms:created xsi:type="dcterms:W3CDTF">2026-07-10T13:05:00Z</dcterms:created>
  <dcterms:modified xsi:type="dcterms:W3CDTF">2026-08-14T08:25:00Z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0x010100D3D586166E215D4DA6D65C9B5E4BDDFB</vt:lpwstr>
  </property>
  <property fmtid="{D5CDD505-2E9C-101B-9397-08002B2CF9AE}" pid="3" name="MediaServiceImageTags">
    <vt:lpwstr/>
  </property>
</Properties>
</file>